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B481" w14:textId="4E75686E" w:rsidR="00CB69E9" w:rsidRDefault="00CB69E9" w:rsidP="00CB69E9">
      <w:pPr>
        <w:pStyle w:val="Tekstpodstawowy"/>
        <w:spacing w:before="60"/>
        <w:rPr>
          <w:rFonts w:ascii="Verdana" w:hAnsi="Verdana"/>
          <w:sz w:val="16"/>
          <w:szCs w:val="16"/>
        </w:rPr>
      </w:pPr>
      <w:r w:rsidRPr="00483AE9">
        <w:rPr>
          <w:rFonts w:ascii="Verdana" w:hAnsi="Verdana"/>
          <w:sz w:val="16"/>
          <w:szCs w:val="16"/>
        </w:rPr>
        <w:t xml:space="preserve">Zał. nr </w:t>
      </w:r>
      <w:r>
        <w:rPr>
          <w:rFonts w:ascii="Verdana" w:hAnsi="Verdana"/>
          <w:sz w:val="16"/>
          <w:szCs w:val="16"/>
        </w:rPr>
        <w:t>1</w:t>
      </w:r>
      <w:r w:rsidRPr="00483AE9">
        <w:rPr>
          <w:rFonts w:ascii="Verdana" w:hAnsi="Verdana"/>
          <w:sz w:val="16"/>
          <w:szCs w:val="16"/>
        </w:rPr>
        <w:t xml:space="preserve">. </w:t>
      </w:r>
      <w:r w:rsidRPr="00A77D2C">
        <w:rPr>
          <w:rFonts w:ascii="Verdana" w:hAnsi="Verdana"/>
          <w:sz w:val="16"/>
          <w:szCs w:val="16"/>
        </w:rPr>
        <w:t>Opis przedmiotu zamówienia (OPZ)</w:t>
      </w:r>
      <w:r w:rsidR="004D08C0">
        <w:rPr>
          <w:rFonts w:ascii="Verdana" w:hAnsi="Verdana"/>
          <w:sz w:val="16"/>
          <w:szCs w:val="16"/>
        </w:rPr>
        <w:t>.</w:t>
      </w:r>
    </w:p>
    <w:p w14:paraId="5EFB81C4" w14:textId="77777777" w:rsidR="001F4AB0" w:rsidRPr="009A58DA" w:rsidRDefault="001F4AB0" w:rsidP="001F4AB0">
      <w:pPr>
        <w:tabs>
          <w:tab w:val="left" w:pos="1740"/>
          <w:tab w:val="center" w:pos="4860"/>
        </w:tabs>
        <w:rPr>
          <w:rFonts w:ascii="Verdana" w:hAnsi="Verdana" w:cstheme="minorHAnsi"/>
          <w:b/>
          <w:bCs/>
          <w:sz w:val="20"/>
          <w:szCs w:val="20"/>
        </w:rPr>
      </w:pPr>
    </w:p>
    <w:p w14:paraId="71AE324A" w14:textId="77777777" w:rsidR="004646EF" w:rsidRPr="009A58DA" w:rsidRDefault="001F4AB0" w:rsidP="001F4AB0">
      <w:pPr>
        <w:tabs>
          <w:tab w:val="left" w:pos="1740"/>
          <w:tab w:val="center" w:pos="4860"/>
        </w:tabs>
        <w:rPr>
          <w:rFonts w:ascii="Verdana" w:hAnsi="Verdana" w:cstheme="minorHAnsi"/>
          <w:b/>
          <w:bCs/>
          <w:sz w:val="20"/>
          <w:szCs w:val="20"/>
        </w:rPr>
      </w:pPr>
      <w:r w:rsidRPr="009A58DA">
        <w:rPr>
          <w:rFonts w:ascii="Verdana" w:hAnsi="Verdana" w:cstheme="minorHAnsi"/>
          <w:b/>
          <w:bCs/>
          <w:sz w:val="20"/>
          <w:szCs w:val="20"/>
        </w:rPr>
        <w:tab/>
      </w:r>
      <w:r w:rsidR="00704656" w:rsidRPr="009A58DA">
        <w:rPr>
          <w:rFonts w:ascii="Verdana" w:hAnsi="Verdana" w:cstheme="minorHAnsi"/>
          <w:b/>
          <w:bCs/>
          <w:sz w:val="20"/>
          <w:szCs w:val="20"/>
        </w:rPr>
        <w:t xml:space="preserve"> </w:t>
      </w:r>
      <w:r w:rsidR="00D21F00" w:rsidRPr="009A58DA">
        <w:rPr>
          <w:rFonts w:ascii="Verdana" w:hAnsi="Verdana" w:cstheme="minorHAnsi"/>
          <w:b/>
          <w:bCs/>
          <w:sz w:val="20"/>
          <w:szCs w:val="20"/>
        </w:rPr>
        <w:t xml:space="preserve"> </w:t>
      </w:r>
      <w:r w:rsidR="00704656" w:rsidRPr="009A58DA">
        <w:rPr>
          <w:rFonts w:ascii="Verdana" w:hAnsi="Verdana" w:cstheme="minorHAnsi"/>
          <w:b/>
          <w:bCs/>
          <w:sz w:val="20"/>
          <w:szCs w:val="20"/>
        </w:rPr>
        <w:t xml:space="preserve">    </w:t>
      </w:r>
      <w:r w:rsidR="004646EF" w:rsidRPr="009A58DA">
        <w:rPr>
          <w:rFonts w:ascii="Verdana" w:hAnsi="Verdana" w:cstheme="minorHAnsi"/>
          <w:b/>
          <w:bCs/>
          <w:sz w:val="20"/>
          <w:szCs w:val="20"/>
        </w:rPr>
        <w:t xml:space="preserve">Szczegółowe określenie przedmiotu zamówienia </w:t>
      </w:r>
    </w:p>
    <w:p w14:paraId="42CC24EA" w14:textId="77777777" w:rsidR="004646EF" w:rsidRPr="009A58DA" w:rsidRDefault="004646EF" w:rsidP="004646EF">
      <w:pPr>
        <w:jc w:val="center"/>
        <w:rPr>
          <w:rFonts w:ascii="Verdana" w:hAnsi="Verdana" w:cstheme="minorHAnsi"/>
          <w:b/>
          <w:bCs/>
          <w:sz w:val="20"/>
          <w:szCs w:val="20"/>
        </w:rPr>
      </w:pPr>
      <w:r w:rsidRPr="009A58DA">
        <w:rPr>
          <w:rFonts w:ascii="Verdana" w:hAnsi="Verdana" w:cstheme="minorHAnsi"/>
          <w:b/>
          <w:bCs/>
          <w:sz w:val="20"/>
          <w:szCs w:val="20"/>
        </w:rPr>
        <w:t>oraz wymagań stawianych Wykonawcy.</w:t>
      </w:r>
    </w:p>
    <w:p w14:paraId="2CB0EB5E" w14:textId="77777777" w:rsidR="004646EF" w:rsidRPr="009A58DA" w:rsidRDefault="004646EF" w:rsidP="00B5360C">
      <w:pPr>
        <w:pStyle w:val="pkt"/>
        <w:spacing w:before="40" w:after="40"/>
        <w:ind w:left="0" w:firstLine="0"/>
        <w:rPr>
          <w:rFonts w:ascii="Verdana" w:hAnsi="Verdana" w:cstheme="minorHAnsi"/>
          <w:sz w:val="20"/>
        </w:rPr>
      </w:pPr>
    </w:p>
    <w:p w14:paraId="18A28F86" w14:textId="77777777" w:rsidR="00E212F4" w:rsidRDefault="004646EF" w:rsidP="00B5360C">
      <w:pPr>
        <w:pStyle w:val="pkt"/>
        <w:spacing w:before="40" w:after="40"/>
        <w:ind w:left="0" w:firstLine="0"/>
        <w:rPr>
          <w:rFonts w:ascii="Verdana" w:hAnsi="Verdana" w:cstheme="minorHAnsi"/>
          <w:sz w:val="20"/>
        </w:rPr>
      </w:pPr>
      <w:r w:rsidRPr="009A58DA">
        <w:rPr>
          <w:rFonts w:ascii="Verdana" w:hAnsi="Verdana" w:cstheme="minorHAnsi"/>
          <w:sz w:val="20"/>
        </w:rPr>
        <w:t xml:space="preserve">Przedmiotem zamówienia jest </w:t>
      </w:r>
      <w:r w:rsidR="008B0BAF">
        <w:rPr>
          <w:rFonts w:ascii="Verdana" w:hAnsi="Verdana" w:cstheme="minorHAnsi"/>
          <w:sz w:val="20"/>
        </w:rPr>
        <w:t>d</w:t>
      </w:r>
      <w:r w:rsidR="008B0BAF" w:rsidRPr="008B0BAF">
        <w:rPr>
          <w:rFonts w:ascii="Verdana" w:hAnsi="Verdana" w:cstheme="minorHAnsi"/>
          <w:sz w:val="20"/>
        </w:rPr>
        <w:t xml:space="preserve">ostawa </w:t>
      </w:r>
      <w:r w:rsidR="008B0BAF" w:rsidRPr="009A58DA">
        <w:rPr>
          <w:rFonts w:ascii="Verdana" w:hAnsi="Verdana" w:cstheme="minorHAnsi"/>
          <w:sz w:val="20"/>
        </w:rPr>
        <w:t>now</w:t>
      </w:r>
      <w:r w:rsidR="00E212F4">
        <w:rPr>
          <w:rFonts w:ascii="Verdana" w:hAnsi="Verdana" w:cstheme="minorHAnsi"/>
          <w:sz w:val="20"/>
        </w:rPr>
        <w:t>ego</w:t>
      </w:r>
      <w:r w:rsidR="008B0BAF" w:rsidRPr="009A58DA">
        <w:rPr>
          <w:rFonts w:ascii="Verdana" w:hAnsi="Verdana" w:cstheme="minorHAnsi"/>
          <w:sz w:val="20"/>
        </w:rPr>
        <w:t>, sprawn</w:t>
      </w:r>
      <w:r w:rsidR="00E212F4">
        <w:rPr>
          <w:rFonts w:ascii="Verdana" w:hAnsi="Verdana" w:cstheme="minorHAnsi"/>
          <w:sz w:val="20"/>
        </w:rPr>
        <w:t>ego</w:t>
      </w:r>
      <w:r w:rsidR="008B0BAF" w:rsidRPr="009A58DA">
        <w:rPr>
          <w:rFonts w:ascii="Verdana" w:hAnsi="Verdana" w:cstheme="minorHAnsi"/>
          <w:sz w:val="20"/>
        </w:rPr>
        <w:t xml:space="preserve"> technicznie</w:t>
      </w:r>
      <w:r w:rsidR="008B0BAF" w:rsidRPr="008B0BAF">
        <w:rPr>
          <w:rFonts w:ascii="Verdana" w:hAnsi="Verdana" w:cstheme="minorHAnsi"/>
          <w:sz w:val="20"/>
        </w:rPr>
        <w:t xml:space="preserve"> </w:t>
      </w:r>
      <w:r w:rsidR="00E01E9A">
        <w:rPr>
          <w:rFonts w:ascii="Verdana" w:hAnsi="Verdana" w:cstheme="minorHAnsi"/>
          <w:sz w:val="20"/>
        </w:rPr>
        <w:t>serwer</w:t>
      </w:r>
      <w:r w:rsidR="00E212F4">
        <w:rPr>
          <w:rFonts w:ascii="Verdana" w:hAnsi="Verdana" w:cstheme="minorHAnsi"/>
          <w:sz w:val="20"/>
        </w:rPr>
        <w:t>a</w:t>
      </w:r>
      <w:r w:rsidR="008B0BAF" w:rsidRPr="008B0BAF">
        <w:rPr>
          <w:rFonts w:ascii="Verdana" w:hAnsi="Verdana" w:cstheme="minorHAnsi"/>
          <w:sz w:val="20"/>
        </w:rPr>
        <w:t xml:space="preserve"> na potrzeby</w:t>
      </w:r>
    </w:p>
    <w:p w14:paraId="1A423E22" w14:textId="60ECD14B" w:rsidR="008B0BAF" w:rsidRDefault="008B0BAF" w:rsidP="00B5360C">
      <w:pPr>
        <w:pStyle w:val="pkt"/>
        <w:spacing w:before="40" w:after="40"/>
        <w:ind w:left="0" w:firstLine="0"/>
        <w:rPr>
          <w:rFonts w:ascii="Verdana" w:hAnsi="Verdana" w:cstheme="minorHAnsi"/>
          <w:sz w:val="20"/>
        </w:rPr>
      </w:pPr>
      <w:r w:rsidRPr="008B0BAF">
        <w:rPr>
          <w:rFonts w:ascii="Verdana" w:hAnsi="Verdana" w:cstheme="minorHAnsi"/>
          <w:sz w:val="20"/>
        </w:rPr>
        <w:t>G</w:t>
      </w:r>
      <w:r w:rsidR="00E212F4">
        <w:rPr>
          <w:rFonts w:ascii="Verdana" w:hAnsi="Verdana" w:cstheme="minorHAnsi"/>
          <w:sz w:val="20"/>
        </w:rPr>
        <w:t xml:space="preserve">eneralnej </w:t>
      </w:r>
      <w:r w:rsidRPr="008B0BAF">
        <w:rPr>
          <w:rFonts w:ascii="Verdana" w:hAnsi="Verdana" w:cstheme="minorHAnsi"/>
          <w:sz w:val="20"/>
        </w:rPr>
        <w:t>D</w:t>
      </w:r>
      <w:r w:rsidR="00E212F4">
        <w:rPr>
          <w:rFonts w:ascii="Verdana" w:hAnsi="Verdana" w:cstheme="minorHAnsi"/>
          <w:sz w:val="20"/>
        </w:rPr>
        <w:t xml:space="preserve">yrekcji </w:t>
      </w:r>
      <w:r w:rsidRPr="008B0BAF">
        <w:rPr>
          <w:rFonts w:ascii="Verdana" w:hAnsi="Verdana" w:cstheme="minorHAnsi"/>
          <w:sz w:val="20"/>
        </w:rPr>
        <w:t>D</w:t>
      </w:r>
      <w:r w:rsidR="00E212F4">
        <w:rPr>
          <w:rFonts w:ascii="Verdana" w:hAnsi="Verdana" w:cstheme="minorHAnsi"/>
          <w:sz w:val="20"/>
        </w:rPr>
        <w:t xml:space="preserve">róg </w:t>
      </w:r>
      <w:r w:rsidRPr="008B0BAF">
        <w:rPr>
          <w:rFonts w:ascii="Verdana" w:hAnsi="Verdana" w:cstheme="minorHAnsi"/>
          <w:sz w:val="20"/>
        </w:rPr>
        <w:t>K</w:t>
      </w:r>
      <w:r w:rsidR="00E212F4">
        <w:rPr>
          <w:rFonts w:ascii="Verdana" w:hAnsi="Verdana" w:cstheme="minorHAnsi"/>
          <w:sz w:val="20"/>
        </w:rPr>
        <w:t xml:space="preserve">rajowych </w:t>
      </w:r>
      <w:r w:rsidRPr="008B0BAF">
        <w:rPr>
          <w:rFonts w:ascii="Verdana" w:hAnsi="Verdana" w:cstheme="minorHAnsi"/>
          <w:sz w:val="20"/>
        </w:rPr>
        <w:t>i</w:t>
      </w:r>
      <w:r w:rsidR="00E212F4">
        <w:rPr>
          <w:rFonts w:ascii="Verdana" w:hAnsi="Verdana" w:cstheme="minorHAnsi"/>
          <w:sz w:val="20"/>
        </w:rPr>
        <w:t xml:space="preserve"> </w:t>
      </w:r>
      <w:r w:rsidR="00E212F4" w:rsidRPr="008B0BAF">
        <w:rPr>
          <w:rFonts w:ascii="Verdana" w:hAnsi="Verdana" w:cstheme="minorHAnsi"/>
          <w:sz w:val="20"/>
        </w:rPr>
        <w:t>A</w:t>
      </w:r>
      <w:r w:rsidR="00E212F4">
        <w:rPr>
          <w:rFonts w:ascii="Verdana" w:hAnsi="Verdana" w:cstheme="minorHAnsi"/>
          <w:sz w:val="20"/>
        </w:rPr>
        <w:t>utostrad</w:t>
      </w:r>
      <w:r w:rsidRPr="008B0BAF">
        <w:rPr>
          <w:rFonts w:ascii="Verdana" w:hAnsi="Verdana" w:cstheme="minorHAnsi"/>
          <w:sz w:val="20"/>
        </w:rPr>
        <w:t xml:space="preserve"> O</w:t>
      </w:r>
      <w:r w:rsidR="00E212F4">
        <w:rPr>
          <w:rFonts w:ascii="Verdana" w:hAnsi="Verdana" w:cstheme="minorHAnsi"/>
          <w:sz w:val="20"/>
        </w:rPr>
        <w:t xml:space="preserve">ddział w </w:t>
      </w:r>
      <w:r w:rsidRPr="008B0BAF">
        <w:rPr>
          <w:rFonts w:ascii="Verdana" w:hAnsi="Verdana" w:cstheme="minorHAnsi"/>
          <w:sz w:val="20"/>
        </w:rPr>
        <w:t>Lublin</w:t>
      </w:r>
      <w:r w:rsidR="00E212F4">
        <w:rPr>
          <w:rFonts w:ascii="Verdana" w:hAnsi="Verdana" w:cstheme="minorHAnsi"/>
          <w:sz w:val="20"/>
        </w:rPr>
        <w:t>ie</w:t>
      </w:r>
      <w:r w:rsidR="00E01E9A">
        <w:rPr>
          <w:rFonts w:ascii="Verdana" w:hAnsi="Verdana" w:cstheme="minorHAnsi"/>
          <w:sz w:val="20"/>
        </w:rPr>
        <w:t>.</w:t>
      </w:r>
    </w:p>
    <w:p w14:paraId="14AE6C34" w14:textId="77777777" w:rsidR="00295393" w:rsidRPr="009A58DA" w:rsidRDefault="00295393" w:rsidP="00F968F2">
      <w:pPr>
        <w:pStyle w:val="pkt"/>
        <w:tabs>
          <w:tab w:val="left" w:pos="2097"/>
        </w:tabs>
        <w:spacing w:before="40" w:after="40"/>
        <w:ind w:left="0" w:firstLine="0"/>
        <w:rPr>
          <w:rFonts w:ascii="Verdana" w:hAnsi="Verdana" w:cstheme="minorHAnsi"/>
          <w:sz w:val="20"/>
        </w:rPr>
      </w:pPr>
    </w:p>
    <w:p w14:paraId="0279CAF8" w14:textId="77777777" w:rsidR="004646EF" w:rsidRPr="009A58DA" w:rsidRDefault="004646EF" w:rsidP="00F968F2">
      <w:pPr>
        <w:tabs>
          <w:tab w:val="left" w:pos="1353"/>
        </w:tabs>
        <w:jc w:val="both"/>
        <w:rPr>
          <w:rFonts w:ascii="Verdana" w:hAnsi="Verdana" w:cstheme="minorHAnsi"/>
          <w:sz w:val="20"/>
          <w:szCs w:val="20"/>
        </w:rPr>
      </w:pPr>
      <w:r w:rsidRPr="009A58DA">
        <w:rPr>
          <w:rFonts w:ascii="Verdana" w:hAnsi="Verdana" w:cstheme="minorHAnsi"/>
          <w:sz w:val="20"/>
          <w:szCs w:val="20"/>
        </w:rPr>
        <w:t>Nazwy i kody Wspólnego Słownika Zamówień (CPV) właściwe dla przedmiotu zamówienia.</w:t>
      </w:r>
    </w:p>
    <w:p w14:paraId="156C2D2D" w14:textId="77777777" w:rsidR="00437471" w:rsidRPr="009A58DA" w:rsidRDefault="00437471" w:rsidP="00F968F2">
      <w:pPr>
        <w:tabs>
          <w:tab w:val="left" w:pos="1353"/>
        </w:tabs>
        <w:jc w:val="both"/>
        <w:rPr>
          <w:rFonts w:ascii="Verdana" w:hAnsi="Verdana" w:cstheme="minorHAnsi"/>
          <w:sz w:val="20"/>
          <w:szCs w:val="20"/>
        </w:rPr>
      </w:pPr>
    </w:p>
    <w:p w14:paraId="720DE576" w14:textId="77777777" w:rsidR="00437471" w:rsidRDefault="00437471" w:rsidP="00F40311">
      <w:pPr>
        <w:widowControl w:val="0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9A58DA">
        <w:rPr>
          <w:rFonts w:ascii="Verdana" w:hAnsi="Verdana"/>
          <w:bCs/>
          <w:sz w:val="20"/>
          <w:szCs w:val="20"/>
        </w:rPr>
        <w:t xml:space="preserve">Nr CPV: </w:t>
      </w:r>
    </w:p>
    <w:p w14:paraId="1A28CB5B" w14:textId="77777777" w:rsidR="00305846" w:rsidRPr="00D25398" w:rsidRDefault="00305846" w:rsidP="00F40311">
      <w:pPr>
        <w:widowControl w:val="0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D25398">
        <w:rPr>
          <w:rFonts w:ascii="Verdana" w:hAnsi="Verdana"/>
          <w:bCs/>
          <w:sz w:val="20"/>
          <w:szCs w:val="20"/>
        </w:rPr>
        <w:t xml:space="preserve">48820000-2 </w:t>
      </w:r>
      <w:r w:rsidR="00B21887">
        <w:rPr>
          <w:rFonts w:ascii="Verdana" w:hAnsi="Verdana"/>
          <w:bCs/>
          <w:sz w:val="20"/>
          <w:szCs w:val="20"/>
        </w:rPr>
        <w:t>-</w:t>
      </w:r>
      <w:r w:rsidRPr="00D25398">
        <w:rPr>
          <w:rFonts w:ascii="Verdana" w:hAnsi="Verdana"/>
          <w:bCs/>
          <w:sz w:val="20"/>
          <w:szCs w:val="20"/>
        </w:rPr>
        <w:t xml:space="preserve"> Serwery</w:t>
      </w:r>
    </w:p>
    <w:p w14:paraId="59F30766" w14:textId="77777777" w:rsidR="004F42B5" w:rsidRPr="009A58DA" w:rsidRDefault="004F42B5" w:rsidP="00397E39">
      <w:pPr>
        <w:widowControl w:val="0"/>
        <w:ind w:left="426"/>
        <w:jc w:val="both"/>
        <w:rPr>
          <w:rFonts w:ascii="Verdana" w:hAnsi="Verdana"/>
          <w:bCs/>
          <w:sz w:val="20"/>
          <w:szCs w:val="20"/>
        </w:rPr>
      </w:pPr>
    </w:p>
    <w:p w14:paraId="5B6FAFB1" w14:textId="77777777" w:rsidR="004646EF" w:rsidRPr="009A58DA" w:rsidRDefault="004646EF" w:rsidP="004646EF">
      <w:pPr>
        <w:pStyle w:val="Nagwek"/>
        <w:jc w:val="center"/>
        <w:rPr>
          <w:rFonts w:ascii="Verdana" w:hAnsi="Verdana" w:cstheme="minorHAnsi"/>
          <w:b/>
          <w:sz w:val="20"/>
        </w:rPr>
      </w:pPr>
      <w:r w:rsidRPr="009A58DA">
        <w:rPr>
          <w:rFonts w:ascii="Verdana" w:hAnsi="Verdana" w:cstheme="minorHAnsi"/>
          <w:b/>
          <w:sz w:val="20"/>
        </w:rPr>
        <w:t>Specyfikacja Techniczna.</w:t>
      </w:r>
    </w:p>
    <w:p w14:paraId="66B3F8C2" w14:textId="77777777" w:rsidR="004646EF" w:rsidRPr="009A58DA" w:rsidRDefault="004646EF" w:rsidP="004646EF">
      <w:pPr>
        <w:pStyle w:val="Nagwek"/>
        <w:jc w:val="center"/>
        <w:rPr>
          <w:rFonts w:ascii="Verdana" w:hAnsi="Verdana" w:cstheme="minorHAnsi"/>
          <w:b/>
          <w:sz w:val="20"/>
        </w:rPr>
      </w:pPr>
    </w:p>
    <w:p w14:paraId="59746538" w14:textId="5916501E" w:rsidR="00410DF9" w:rsidRDefault="002B71ED" w:rsidP="003172DA">
      <w:pPr>
        <w:pStyle w:val="Nagwek"/>
        <w:jc w:val="both"/>
        <w:rPr>
          <w:rFonts w:ascii="Verdana" w:hAnsi="Verdana" w:cstheme="minorHAnsi"/>
          <w:sz w:val="20"/>
        </w:rPr>
      </w:pPr>
      <w:r w:rsidRPr="009A58DA">
        <w:rPr>
          <w:rFonts w:ascii="Verdana" w:hAnsi="Verdana" w:cstheme="minorHAnsi"/>
          <w:sz w:val="20"/>
        </w:rPr>
        <w:t xml:space="preserve">Zaoferowany sprzęt </w:t>
      </w:r>
      <w:r w:rsidR="004646EF" w:rsidRPr="009A58DA">
        <w:rPr>
          <w:rFonts w:ascii="Verdana" w:hAnsi="Verdana" w:cstheme="minorHAnsi"/>
          <w:sz w:val="20"/>
        </w:rPr>
        <w:t>musi być fabrycznie nowy</w:t>
      </w:r>
      <w:r w:rsidR="00410DF9">
        <w:rPr>
          <w:rFonts w:ascii="Verdana" w:hAnsi="Verdana" w:cstheme="minorHAnsi"/>
          <w:sz w:val="20"/>
        </w:rPr>
        <w:t xml:space="preserve"> (w oryginalnym opakowaniu)</w:t>
      </w:r>
      <w:r w:rsidR="00B5360C" w:rsidRPr="009A58DA">
        <w:rPr>
          <w:rFonts w:ascii="Verdana" w:hAnsi="Verdana" w:cstheme="minorHAnsi"/>
          <w:sz w:val="20"/>
        </w:rPr>
        <w:t xml:space="preserve">, sprawny technicznie </w:t>
      </w:r>
      <w:r w:rsidR="00183ED0" w:rsidRPr="009A58DA">
        <w:rPr>
          <w:rFonts w:ascii="Verdana" w:hAnsi="Verdana" w:cstheme="minorHAnsi"/>
          <w:sz w:val="20"/>
        </w:rPr>
        <w:t xml:space="preserve"> </w:t>
      </w:r>
      <w:r w:rsidR="004646EF" w:rsidRPr="009A58DA">
        <w:rPr>
          <w:rFonts w:ascii="Verdana" w:hAnsi="Verdana" w:cstheme="minorHAnsi"/>
          <w:sz w:val="20"/>
        </w:rPr>
        <w:t>i spełniać niże</w:t>
      </w:r>
      <w:r w:rsidR="00DC5B21" w:rsidRPr="009A58DA">
        <w:rPr>
          <w:rFonts w:ascii="Verdana" w:hAnsi="Verdana" w:cstheme="minorHAnsi"/>
          <w:sz w:val="20"/>
        </w:rPr>
        <w:t>j podane parametry techniczne</w:t>
      </w:r>
      <w:r w:rsidR="004646EF" w:rsidRPr="009A58DA">
        <w:rPr>
          <w:rFonts w:ascii="Verdana" w:hAnsi="Verdana" w:cstheme="minorHAnsi"/>
          <w:sz w:val="20"/>
        </w:rPr>
        <w:t>.</w:t>
      </w:r>
      <w:r w:rsidRPr="009A58DA">
        <w:rPr>
          <w:rFonts w:ascii="Verdana" w:hAnsi="Verdana" w:cstheme="minorHAnsi"/>
          <w:sz w:val="20"/>
        </w:rPr>
        <w:t xml:space="preserve"> </w:t>
      </w:r>
    </w:p>
    <w:p w14:paraId="22F021D6" w14:textId="4C976F67" w:rsidR="00410DF9" w:rsidRDefault="00410DF9" w:rsidP="003172DA">
      <w:pPr>
        <w:pStyle w:val="Nagwek"/>
        <w:jc w:val="both"/>
        <w:rPr>
          <w:rFonts w:ascii="Verdana" w:hAnsi="Verdana" w:cstheme="minorHAnsi"/>
          <w:sz w:val="20"/>
        </w:rPr>
      </w:pPr>
      <w:r>
        <w:rPr>
          <w:rFonts w:ascii="Verdana" w:hAnsi="Verdana" w:cstheme="minorHAnsi"/>
          <w:sz w:val="20"/>
        </w:rPr>
        <w:t>Parametry zaoferowanego przez Wykonawcę sprzętu</w:t>
      </w:r>
      <w:r w:rsidR="00A70A88">
        <w:rPr>
          <w:rFonts w:ascii="Verdana" w:hAnsi="Verdana" w:cstheme="minorHAnsi"/>
          <w:sz w:val="20"/>
        </w:rPr>
        <w:t>,</w:t>
      </w:r>
      <w:r>
        <w:rPr>
          <w:rFonts w:ascii="Verdana" w:hAnsi="Verdana" w:cstheme="minorHAnsi"/>
          <w:sz w:val="20"/>
        </w:rPr>
        <w:t xml:space="preserve"> Zamawiający będzie miał możliwość </w:t>
      </w:r>
      <w:r>
        <w:rPr>
          <w:rFonts w:ascii="Verdana" w:hAnsi="Verdana" w:cstheme="minorHAnsi"/>
          <w:sz w:val="20"/>
        </w:rPr>
        <w:br/>
        <w:t xml:space="preserve">sprawdzić na stronie </w:t>
      </w:r>
      <w:r w:rsidR="00D146B1">
        <w:rPr>
          <w:rFonts w:ascii="Verdana" w:hAnsi="Verdana" w:cstheme="minorHAnsi"/>
          <w:sz w:val="20"/>
        </w:rPr>
        <w:t xml:space="preserve">WWW </w:t>
      </w:r>
      <w:r>
        <w:rPr>
          <w:rFonts w:ascii="Verdana" w:hAnsi="Verdana" w:cstheme="minorHAnsi"/>
          <w:sz w:val="20"/>
        </w:rPr>
        <w:t xml:space="preserve">producenta </w:t>
      </w:r>
      <w:r w:rsidR="00D146B1">
        <w:rPr>
          <w:rFonts w:ascii="Verdana" w:hAnsi="Verdana" w:cstheme="minorHAnsi"/>
          <w:sz w:val="20"/>
        </w:rPr>
        <w:t xml:space="preserve">tego </w:t>
      </w:r>
      <w:r>
        <w:rPr>
          <w:rFonts w:ascii="Verdana" w:hAnsi="Verdana" w:cstheme="minorHAnsi"/>
          <w:sz w:val="20"/>
        </w:rPr>
        <w:t xml:space="preserve">sprzętu (Wykonawca na żądanie Zamawiającego jest </w:t>
      </w:r>
      <w:r>
        <w:rPr>
          <w:rFonts w:ascii="Verdana" w:hAnsi="Verdana" w:cstheme="minorHAnsi"/>
          <w:sz w:val="20"/>
        </w:rPr>
        <w:br/>
        <w:t>zobowiązany do podania</w:t>
      </w:r>
      <w:r w:rsidR="00D146B1">
        <w:rPr>
          <w:rFonts w:ascii="Verdana" w:hAnsi="Verdana" w:cstheme="minorHAnsi"/>
          <w:sz w:val="20"/>
        </w:rPr>
        <w:t xml:space="preserve"> dokładnego</w:t>
      </w:r>
      <w:r>
        <w:rPr>
          <w:rFonts w:ascii="Verdana" w:hAnsi="Verdana" w:cstheme="minorHAnsi"/>
          <w:sz w:val="20"/>
        </w:rPr>
        <w:t xml:space="preserve"> linka WWW do strony</w:t>
      </w:r>
      <w:r w:rsidR="00D146B1">
        <w:rPr>
          <w:rFonts w:ascii="Verdana" w:hAnsi="Verdana" w:cstheme="minorHAnsi"/>
          <w:sz w:val="20"/>
        </w:rPr>
        <w:t xml:space="preserve"> </w:t>
      </w:r>
      <w:r w:rsidR="00A52220">
        <w:rPr>
          <w:rFonts w:ascii="Verdana" w:hAnsi="Verdana" w:cstheme="minorHAnsi"/>
          <w:sz w:val="20"/>
        </w:rPr>
        <w:t xml:space="preserve">producenta </w:t>
      </w:r>
      <w:r w:rsidR="00D146B1">
        <w:rPr>
          <w:rFonts w:ascii="Verdana" w:hAnsi="Verdana" w:cstheme="minorHAnsi"/>
          <w:sz w:val="20"/>
        </w:rPr>
        <w:t xml:space="preserve">na której </w:t>
      </w:r>
      <w:r w:rsidR="006435A9">
        <w:rPr>
          <w:rFonts w:ascii="Verdana" w:hAnsi="Verdana" w:cstheme="minorHAnsi"/>
          <w:sz w:val="20"/>
        </w:rPr>
        <w:t>można będzie potwierdzić parametry zaoferowanego sprzętu</w:t>
      </w:r>
      <w:r>
        <w:rPr>
          <w:rFonts w:ascii="Verdana" w:hAnsi="Verdana" w:cstheme="minorHAnsi"/>
          <w:sz w:val="20"/>
        </w:rPr>
        <w:t>).</w:t>
      </w:r>
    </w:p>
    <w:p w14:paraId="215B140D" w14:textId="6E9257E3" w:rsidR="000F55D7" w:rsidRPr="009A58DA" w:rsidRDefault="004646EF" w:rsidP="003172DA">
      <w:pPr>
        <w:pStyle w:val="Nagwek"/>
        <w:jc w:val="both"/>
        <w:rPr>
          <w:rFonts w:ascii="Verdana" w:hAnsi="Verdana" w:cstheme="minorHAnsi"/>
          <w:sz w:val="20"/>
        </w:rPr>
      </w:pPr>
      <w:r w:rsidRPr="009A58DA">
        <w:rPr>
          <w:rFonts w:ascii="Verdana" w:hAnsi="Verdana" w:cstheme="minorHAnsi"/>
          <w:sz w:val="20"/>
        </w:rPr>
        <w:t xml:space="preserve">Wszystkie wymagania opisane w poniższych pozycjach są wymaganiami minimalnymi </w:t>
      </w:r>
      <w:r w:rsidR="00410DF9">
        <w:rPr>
          <w:rFonts w:ascii="Verdana" w:hAnsi="Verdana" w:cstheme="minorHAnsi"/>
          <w:sz w:val="20"/>
        </w:rPr>
        <w:br/>
      </w:r>
      <w:r w:rsidRPr="009A58DA">
        <w:rPr>
          <w:rFonts w:ascii="Verdana" w:hAnsi="Verdana" w:cstheme="minorHAnsi"/>
          <w:sz w:val="20"/>
        </w:rPr>
        <w:t xml:space="preserve">- dopuszcza się sprzęt o parametrach równoważnych lub lepszych, bez utraty funkcjonalności </w:t>
      </w:r>
      <w:r w:rsidR="00410DF9">
        <w:rPr>
          <w:rFonts w:ascii="Verdana" w:hAnsi="Verdana" w:cstheme="minorHAnsi"/>
          <w:sz w:val="20"/>
        </w:rPr>
        <w:br/>
      </w:r>
      <w:r w:rsidRPr="009A58DA">
        <w:rPr>
          <w:rFonts w:ascii="Verdana" w:hAnsi="Verdana" w:cstheme="minorHAnsi"/>
          <w:sz w:val="20"/>
        </w:rPr>
        <w:t xml:space="preserve">i wydajności urządzeń będących przedmiotem zamówienia. </w:t>
      </w:r>
    </w:p>
    <w:p w14:paraId="3E1D0DF1" w14:textId="77777777" w:rsidR="000F55D7" w:rsidRPr="009A58DA" w:rsidRDefault="000F55D7" w:rsidP="003172DA">
      <w:pPr>
        <w:pStyle w:val="Nagwek"/>
        <w:jc w:val="both"/>
        <w:rPr>
          <w:rFonts w:ascii="Verdana" w:hAnsi="Verdana" w:cstheme="minorHAnsi"/>
          <w:sz w:val="20"/>
        </w:rPr>
      </w:pPr>
    </w:p>
    <w:p w14:paraId="7BAC9A82" w14:textId="77777777" w:rsidR="003172DA" w:rsidRPr="009A58DA" w:rsidRDefault="004646EF" w:rsidP="003172DA">
      <w:pPr>
        <w:pStyle w:val="Nagwek"/>
        <w:jc w:val="both"/>
        <w:rPr>
          <w:rFonts w:ascii="Verdana" w:hAnsi="Verdana" w:cstheme="minorHAnsi"/>
          <w:sz w:val="20"/>
        </w:rPr>
      </w:pPr>
      <w:r w:rsidRPr="009A58DA">
        <w:rPr>
          <w:rFonts w:ascii="Verdana" w:hAnsi="Verdana" w:cstheme="minorHAnsi"/>
          <w:sz w:val="20"/>
        </w:rPr>
        <w:t xml:space="preserve">W przypadku wskazania w opisie przedmiotu zamówienia znaków towarowych, patentów </w:t>
      </w:r>
      <w:r w:rsidR="00873842" w:rsidRPr="009A58DA">
        <w:rPr>
          <w:rFonts w:ascii="Verdana" w:hAnsi="Verdana" w:cstheme="minorHAnsi"/>
          <w:sz w:val="20"/>
        </w:rPr>
        <w:br/>
      </w:r>
      <w:r w:rsidRPr="009A58DA">
        <w:rPr>
          <w:rFonts w:ascii="Verdana" w:hAnsi="Verdana" w:cstheme="minorHAnsi"/>
          <w:sz w:val="20"/>
        </w:rPr>
        <w:t>lub pochodzenia Zamawiający dopuszcza rozwiązania równoważne.</w:t>
      </w:r>
    </w:p>
    <w:p w14:paraId="27B063C4" w14:textId="77777777" w:rsidR="00C83838" w:rsidRDefault="00C83838" w:rsidP="003172DA">
      <w:pPr>
        <w:pStyle w:val="Nagwek"/>
        <w:jc w:val="both"/>
        <w:rPr>
          <w:rFonts w:ascii="Verdana" w:hAnsi="Verdana" w:cstheme="minorHAnsi"/>
          <w:sz w:val="20"/>
        </w:rPr>
      </w:pPr>
    </w:p>
    <w:p w14:paraId="4C86FBEB" w14:textId="77777777" w:rsidR="00410DF9" w:rsidRDefault="00410DF9" w:rsidP="003172DA">
      <w:pPr>
        <w:pStyle w:val="Nagwek"/>
        <w:jc w:val="both"/>
        <w:rPr>
          <w:rFonts w:ascii="Verdana" w:hAnsi="Verdana"/>
          <w:b/>
          <w:sz w:val="20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7376"/>
        <w:gridCol w:w="1554"/>
      </w:tblGrid>
      <w:tr w:rsidR="00305846" w:rsidRPr="00D25398" w14:paraId="60BE13A3" w14:textId="77777777" w:rsidTr="00E212F4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DFB85F" w14:textId="77777777" w:rsidR="00305846" w:rsidRPr="00D25398" w:rsidRDefault="00305846" w:rsidP="00CD7E2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7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B10161" w14:textId="77777777" w:rsidR="00305846" w:rsidRPr="00D25398" w:rsidRDefault="00305846" w:rsidP="00CD7E2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Typ sprzętu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8EE399" w14:textId="77777777" w:rsidR="00305846" w:rsidRPr="00D25398" w:rsidRDefault="00305846" w:rsidP="00CD7E2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Ilość sztuk</w:t>
            </w:r>
          </w:p>
        </w:tc>
      </w:tr>
      <w:tr w:rsidR="00305846" w:rsidRPr="00D25398" w14:paraId="018818FE" w14:textId="77777777" w:rsidTr="00E212F4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30C0" w14:textId="77777777" w:rsidR="00305846" w:rsidRPr="00D25398" w:rsidRDefault="00305846" w:rsidP="00CD7E2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2539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1C19" w14:textId="25ED4CE5" w:rsidR="00305846" w:rsidRPr="00D25398" w:rsidRDefault="00305846" w:rsidP="00CD7E2C">
            <w:pPr>
              <w:rPr>
                <w:rFonts w:ascii="Calibri" w:hAnsi="Calibri" w:cs="Calibri"/>
                <w:sz w:val="22"/>
                <w:szCs w:val="22"/>
              </w:rPr>
            </w:pPr>
            <w:r w:rsidRPr="00D25398">
              <w:rPr>
                <w:rFonts w:ascii="Calibri" w:hAnsi="Calibri" w:cs="Calibri"/>
                <w:sz w:val="22"/>
                <w:szCs w:val="22"/>
              </w:rPr>
              <w:t>Serwer</w:t>
            </w:r>
            <w:r w:rsidR="00A96B0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5F015" w14:textId="15450361" w:rsidR="00305846" w:rsidRPr="00D25398" w:rsidRDefault="00A96B00" w:rsidP="00CD7E2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1CD169E5" w14:textId="20144CAC" w:rsidR="00305846" w:rsidRDefault="00305846" w:rsidP="003172DA">
      <w:pPr>
        <w:pStyle w:val="Nagwek"/>
        <w:jc w:val="both"/>
        <w:rPr>
          <w:rFonts w:ascii="Verdana" w:hAnsi="Verdana"/>
          <w:sz w:val="20"/>
        </w:rPr>
      </w:pPr>
    </w:p>
    <w:p w14:paraId="4F2EC7AC" w14:textId="77777777" w:rsidR="00A96B00" w:rsidRDefault="00A96B00" w:rsidP="00A96B00">
      <w:pPr>
        <w:spacing w:before="120" w:after="120"/>
        <w:rPr>
          <w:rFonts w:ascii="Verdana" w:hAnsi="Verdana" w:cstheme="minorHAnsi"/>
          <w:b/>
          <w:sz w:val="20"/>
          <w:szCs w:val="20"/>
        </w:rPr>
      </w:pPr>
      <w:r w:rsidRPr="009A58DA">
        <w:rPr>
          <w:rFonts w:ascii="Verdana" w:hAnsi="Verdana" w:cstheme="minorHAnsi"/>
          <w:b/>
          <w:sz w:val="20"/>
          <w:szCs w:val="20"/>
        </w:rPr>
        <w:t>Minimalne parametry techniczne:</w:t>
      </w:r>
    </w:p>
    <w:p w14:paraId="419012D2" w14:textId="77777777" w:rsidR="00A96B00" w:rsidRDefault="00A96B00" w:rsidP="003172DA">
      <w:pPr>
        <w:pStyle w:val="Nagwek"/>
        <w:jc w:val="both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882"/>
        <w:gridCol w:w="6172"/>
      </w:tblGrid>
      <w:tr w:rsidR="00305846" w:rsidRPr="00D25398" w14:paraId="78188DB8" w14:textId="77777777" w:rsidTr="00A96B00">
        <w:trPr>
          <w:trHeight w:val="397"/>
          <w:tblHeader/>
        </w:trPr>
        <w:tc>
          <w:tcPr>
            <w:tcW w:w="338" w:type="pct"/>
            <w:vAlign w:val="center"/>
          </w:tcPr>
          <w:p w14:paraId="3E928B47" w14:textId="77777777" w:rsidR="00305846" w:rsidRPr="00197ECE" w:rsidRDefault="00305846" w:rsidP="0084526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97ECE">
              <w:rPr>
                <w:rFonts w:asciiTheme="minorHAnsi" w:hAnsiTheme="minorHAnsi" w:cstheme="minorHAnsi"/>
                <w:sz w:val="20"/>
                <w:szCs w:val="20"/>
              </w:rPr>
              <w:t>1.1</w:t>
            </w:r>
          </w:p>
        </w:tc>
        <w:tc>
          <w:tcPr>
            <w:tcW w:w="1484" w:type="pct"/>
            <w:shd w:val="clear" w:color="auto" w:fill="auto"/>
            <w:vAlign w:val="center"/>
          </w:tcPr>
          <w:p w14:paraId="16F5F764" w14:textId="77777777" w:rsidR="00305846" w:rsidRPr="00197ECE" w:rsidRDefault="00305846" w:rsidP="00CD7E2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97ECE">
              <w:rPr>
                <w:rFonts w:asciiTheme="minorHAnsi" w:hAnsiTheme="minorHAnsi" w:cstheme="minorHAnsi"/>
                <w:sz w:val="20"/>
                <w:szCs w:val="20"/>
              </w:rPr>
              <w:t xml:space="preserve">Obudowa </w:t>
            </w:r>
          </w:p>
        </w:tc>
        <w:tc>
          <w:tcPr>
            <w:tcW w:w="3178" w:type="pct"/>
            <w:shd w:val="clear" w:color="auto" w:fill="auto"/>
            <w:vAlign w:val="center"/>
          </w:tcPr>
          <w:p w14:paraId="75206D93" w14:textId="480C697D" w:rsidR="00305846" w:rsidRPr="00197ECE" w:rsidRDefault="002B78A3" w:rsidP="00CD7E2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Pr="00E212F4">
              <w:rPr>
                <w:rFonts w:asciiTheme="minorHAnsi" w:hAnsiTheme="minorHAnsi" w:cstheme="minorHAnsi"/>
                <w:sz w:val="20"/>
                <w:szCs w:val="20"/>
              </w:rPr>
              <w:t>ack</w:t>
            </w:r>
            <w:proofErr w:type="spellEnd"/>
            <w:r w:rsidRPr="00E212F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212F4" w:rsidRPr="00E212F4">
              <w:rPr>
                <w:rFonts w:asciiTheme="minorHAnsi" w:hAnsiTheme="minorHAnsi" w:cstheme="minorHAnsi"/>
                <w:sz w:val="20"/>
                <w:szCs w:val="20"/>
              </w:rPr>
              <w:t>2U</w:t>
            </w:r>
          </w:p>
        </w:tc>
      </w:tr>
      <w:tr w:rsidR="00305846" w:rsidRPr="00D25398" w14:paraId="4E11F9A2" w14:textId="77777777" w:rsidTr="00CD7E2C">
        <w:trPr>
          <w:trHeight w:val="397"/>
          <w:tblHeader/>
        </w:trPr>
        <w:tc>
          <w:tcPr>
            <w:tcW w:w="338" w:type="pct"/>
            <w:vAlign w:val="center"/>
          </w:tcPr>
          <w:p w14:paraId="6101CCA5" w14:textId="77777777" w:rsidR="00305846" w:rsidRPr="00D25398" w:rsidRDefault="00305846" w:rsidP="0084526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>1.2</w:t>
            </w:r>
          </w:p>
        </w:tc>
        <w:tc>
          <w:tcPr>
            <w:tcW w:w="1484" w:type="pct"/>
            <w:shd w:val="clear" w:color="auto" w:fill="auto"/>
            <w:vAlign w:val="center"/>
          </w:tcPr>
          <w:p w14:paraId="1D14B913" w14:textId="77777777" w:rsidR="00305846" w:rsidRPr="00D25398" w:rsidRDefault="00305846" w:rsidP="00CD7E2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>Procesor</w:t>
            </w:r>
          </w:p>
        </w:tc>
        <w:tc>
          <w:tcPr>
            <w:tcW w:w="3178" w:type="pct"/>
            <w:shd w:val="clear" w:color="auto" w:fill="auto"/>
            <w:vAlign w:val="center"/>
          </w:tcPr>
          <w:p w14:paraId="6D47DA14" w14:textId="1F37AB0B" w:rsidR="002B78A3" w:rsidRDefault="003408B8" w:rsidP="002323AB">
            <w:pPr>
              <w:pStyle w:val="Akapitzlist"/>
              <w:numPr>
                <w:ilvl w:val="0"/>
                <w:numId w:val="51"/>
              </w:numPr>
              <w:ind w:left="325" w:hanging="28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="00305846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lość procesorów: </w:t>
            </w:r>
            <w:r w:rsidR="00E212F4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  <w:p w14:paraId="3F0CCD4B" w14:textId="35A9752D" w:rsidR="00305846" w:rsidRPr="002323AB" w:rsidRDefault="003408B8" w:rsidP="002323AB">
            <w:pPr>
              <w:pStyle w:val="Akapitzlist"/>
              <w:numPr>
                <w:ilvl w:val="0"/>
                <w:numId w:val="51"/>
              </w:numPr>
              <w:ind w:left="325" w:hanging="28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305846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rocesor jest zaprojektowany do pracy w serwerach, </w:t>
            </w:r>
            <w:r w:rsidR="00305846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 xml:space="preserve">o </w:t>
            </w:r>
            <w:r w:rsidR="005F305B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dużej </w:t>
            </w:r>
            <w:r w:rsidR="00305846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wydajności ocenianej na co najmniej </w:t>
            </w:r>
            <w:r w:rsidR="00DF14A2" w:rsidRPr="002323AB">
              <w:rPr>
                <w:rFonts w:asciiTheme="minorHAnsi" w:hAnsiTheme="minorHAnsi" w:cstheme="minorHAnsi"/>
                <w:b/>
                <w:sz w:val="20"/>
                <w:szCs w:val="20"/>
              </w:rPr>
              <w:t>60</w:t>
            </w:r>
            <w:r w:rsidR="00A70A88" w:rsidRPr="002323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305846" w:rsidRPr="002323AB">
              <w:rPr>
                <w:rFonts w:asciiTheme="minorHAnsi" w:hAnsiTheme="minorHAnsi" w:cstheme="minorHAnsi"/>
                <w:b/>
                <w:sz w:val="20"/>
                <w:szCs w:val="20"/>
              </w:rPr>
              <w:t>000 pkt.</w:t>
            </w:r>
            <w:r w:rsidR="00305846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w teście </w:t>
            </w:r>
            <w:r w:rsidR="00305846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proofErr w:type="spellStart"/>
            <w:r w:rsidR="00305846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PassMark</w:t>
            </w:r>
            <w:proofErr w:type="spellEnd"/>
            <w:r w:rsidR="00305846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CPU Mark według wyników opublikowanych na stronie</w:t>
            </w:r>
          </w:p>
          <w:p w14:paraId="692C8358" w14:textId="41011152" w:rsidR="00305846" w:rsidRPr="00CE50F3" w:rsidRDefault="002B78A3" w:rsidP="002323AB">
            <w:pPr>
              <w:ind w:left="325" w:hanging="28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</w:t>
            </w:r>
            <w:hyperlink r:id="rId8" w:history="1">
              <w:r w:rsidRPr="002323AB">
                <w:rPr>
                  <w:rStyle w:val="Hipercze"/>
                  <w:rFonts w:asciiTheme="minorHAnsi" w:hAnsiTheme="minorHAnsi" w:cstheme="minorHAnsi"/>
                  <w:bCs/>
                  <w:sz w:val="20"/>
                  <w:szCs w:val="20"/>
                </w:rPr>
                <w:t>http://www.cpubenchmark.ne</w:t>
              </w:r>
              <w:r w:rsidRPr="00910680">
                <w:rPr>
                  <w:rStyle w:val="Hipercze"/>
                  <w:rFonts w:asciiTheme="minorHAnsi" w:hAnsiTheme="minorHAnsi" w:cstheme="minorHAnsi"/>
                  <w:bCs/>
                  <w:sz w:val="20"/>
                  <w:szCs w:val="20"/>
                </w:rPr>
                <w:t>t</w:t>
              </w:r>
            </w:hyperlink>
            <w:r w:rsidR="00305846" w:rsidRPr="00CE50F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(wynik max. </w:t>
            </w:r>
            <w:r w:rsidR="00305846" w:rsidRPr="002323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 </w:t>
            </w:r>
            <w:r w:rsidR="005F305B" w:rsidRPr="002323AB">
              <w:rPr>
                <w:rFonts w:asciiTheme="minorHAnsi" w:hAnsiTheme="minorHAnsi" w:cstheme="minorHAnsi"/>
                <w:b/>
                <w:sz w:val="20"/>
                <w:szCs w:val="20"/>
              </w:rPr>
              <w:t>14</w:t>
            </w:r>
            <w:r w:rsidR="00305846" w:rsidRPr="002323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dni</w:t>
            </w:r>
            <w:r w:rsidR="00305846" w:rsidRPr="00CE50F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przed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="00305846" w:rsidRPr="00CE50F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złożeniem oferty) – </w:t>
            </w:r>
            <w:r w:rsidR="00305846" w:rsidRPr="002323AB">
              <w:rPr>
                <w:rFonts w:asciiTheme="minorHAnsi" w:hAnsiTheme="minorHAnsi" w:cstheme="minorHAnsi"/>
                <w:b/>
                <w:sz w:val="20"/>
                <w:szCs w:val="20"/>
              </w:rPr>
              <w:t>Wykonawca jest zobowiązany dołączyć wydruk z w/w strony</w:t>
            </w:r>
            <w:r w:rsidR="00305846" w:rsidRPr="00CE50F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potwierdzający wynik </w:t>
            </w:r>
            <w:r w:rsidR="003408B8" w:rsidRPr="00CE50F3">
              <w:rPr>
                <w:rFonts w:asciiTheme="minorHAnsi" w:hAnsiTheme="minorHAnsi" w:cstheme="minorHAnsi"/>
                <w:bCs/>
                <w:sz w:val="20"/>
                <w:szCs w:val="20"/>
              </w:rPr>
              <w:t>w teście i parametry procesora)</w:t>
            </w:r>
          </w:p>
          <w:p w14:paraId="658A026C" w14:textId="1F235440" w:rsidR="005F305B" w:rsidRPr="002323AB" w:rsidRDefault="005F305B" w:rsidP="002323AB">
            <w:pPr>
              <w:pStyle w:val="Akapitzlist"/>
              <w:numPr>
                <w:ilvl w:val="0"/>
                <w:numId w:val="51"/>
              </w:numPr>
              <w:ind w:left="325" w:hanging="28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taktowanie: 2.</w:t>
            </w:r>
            <w:r w:rsidR="00DF14A2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9</w:t>
            </w:r>
            <w:r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GHz - 4</w:t>
            </w:r>
            <w:r w:rsidR="00DF14A2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,1</w:t>
            </w:r>
            <w:r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GHz</w:t>
            </w:r>
          </w:p>
          <w:p w14:paraId="6BB7C3A6" w14:textId="768E1543" w:rsidR="00305846" w:rsidRPr="002323AB" w:rsidRDefault="003408B8" w:rsidP="002323AB">
            <w:pPr>
              <w:pStyle w:val="Akapitzlist"/>
              <w:numPr>
                <w:ilvl w:val="0"/>
                <w:numId w:val="51"/>
              </w:numPr>
              <w:ind w:left="325" w:hanging="28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="00305846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lość rdzeni / wątków:  </w:t>
            </w:r>
            <w:r w:rsidR="00DF14A2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24</w:t>
            </w:r>
            <w:r w:rsidR="00305846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/ </w:t>
            </w:r>
            <w:r w:rsidR="00DF14A2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48</w:t>
            </w:r>
          </w:p>
          <w:p w14:paraId="1864485F" w14:textId="43D2ADB7" w:rsidR="005F305B" w:rsidRPr="002323AB" w:rsidRDefault="005F305B" w:rsidP="002323AB">
            <w:pPr>
              <w:pStyle w:val="Akapitzlist"/>
              <w:numPr>
                <w:ilvl w:val="0"/>
                <w:numId w:val="51"/>
              </w:numPr>
              <w:ind w:left="325" w:hanging="28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pamięć podręczna</w:t>
            </w:r>
            <w:r w:rsidR="00DF14A2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L3</w:t>
            </w:r>
            <w:r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: </w:t>
            </w:r>
            <w:r w:rsidR="00DF14A2"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60</w:t>
            </w:r>
            <w:r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MB </w:t>
            </w:r>
          </w:p>
          <w:p w14:paraId="7F62C2CD" w14:textId="06A78B2C" w:rsidR="00DF14A2" w:rsidRPr="002323AB" w:rsidRDefault="00DF14A2" w:rsidP="002323AB">
            <w:pPr>
              <w:pStyle w:val="Akapitzlist"/>
              <w:numPr>
                <w:ilvl w:val="0"/>
                <w:numId w:val="51"/>
              </w:numPr>
              <w:ind w:left="325" w:hanging="28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prędkość pamięci: do 5 200 MT/s (w trybie 1 DIMM na kanał)</w:t>
            </w:r>
          </w:p>
          <w:p w14:paraId="749C2B9F" w14:textId="77777777" w:rsidR="00305846" w:rsidRPr="002323AB" w:rsidRDefault="003408B8" w:rsidP="002323AB">
            <w:pPr>
              <w:pStyle w:val="Akapitzlist"/>
              <w:numPr>
                <w:ilvl w:val="0"/>
                <w:numId w:val="51"/>
              </w:numPr>
              <w:ind w:left="325" w:hanging="283"/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FFFFFF"/>
              </w:rPr>
            </w:pPr>
            <w:r w:rsidRPr="002323AB">
              <w:rPr>
                <w:rFonts w:ascii="Segoe UI" w:hAnsi="Segoe UI" w:cs="Segoe UI"/>
                <w:bCs/>
                <w:color w:val="000000"/>
                <w:sz w:val="18"/>
                <w:szCs w:val="18"/>
                <w:shd w:val="clear" w:color="auto" w:fill="FFFFFF"/>
              </w:rPr>
              <w:t>o</w:t>
            </w:r>
            <w:r w:rsidR="00305846" w:rsidRPr="002323AB">
              <w:rPr>
                <w:rFonts w:ascii="Segoe UI" w:hAnsi="Segoe UI" w:cs="Segoe UI"/>
                <w:bCs/>
                <w:color w:val="000000"/>
                <w:sz w:val="18"/>
                <w:szCs w:val="18"/>
                <w:shd w:val="clear" w:color="auto" w:fill="FFFFFF"/>
              </w:rPr>
              <w:t>bsługiwania technologia wirtualizacji</w:t>
            </w:r>
            <w:r w:rsidR="00305846" w:rsidRPr="002323A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  <w:p w14:paraId="03D99ABD" w14:textId="61BD57F5" w:rsidR="00052CBE" w:rsidRPr="00910680" w:rsidRDefault="00052CBE" w:rsidP="002323AB">
            <w:pPr>
              <w:pStyle w:val="Akapitzlist"/>
              <w:numPr>
                <w:ilvl w:val="0"/>
                <w:numId w:val="51"/>
              </w:numPr>
              <w:ind w:left="325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2323AB">
              <w:rPr>
                <w:rFonts w:ascii="Segoe UI" w:hAnsi="Segoe UI" w:cs="Segoe UI"/>
                <w:color w:val="000000"/>
                <w:sz w:val="18"/>
                <w:szCs w:val="18"/>
                <w:shd w:val="clear" w:color="auto" w:fill="FFFFFF"/>
              </w:rPr>
              <w:t>dostosowany do systemu operacyjnego Windows Server 2025</w:t>
            </w:r>
          </w:p>
        </w:tc>
      </w:tr>
    </w:tbl>
    <w:p w14:paraId="5B730C06" w14:textId="67A12263" w:rsidR="00A96B00" w:rsidRDefault="00A96B00"/>
    <w:p w14:paraId="2BB1127F" w14:textId="431F6682" w:rsidR="00A96B00" w:rsidRDefault="00A96B00"/>
    <w:p w14:paraId="7D3DFBCA" w14:textId="77777777" w:rsidR="00A96B00" w:rsidRDefault="00A96B00" w:rsidP="00A96B00">
      <w:pPr>
        <w:pStyle w:val="Nagwek"/>
        <w:jc w:val="both"/>
        <w:rPr>
          <w:rFonts w:ascii="Verdana" w:hAnsi="Verdana"/>
          <w:sz w:val="20"/>
        </w:rPr>
      </w:pPr>
    </w:p>
    <w:p w14:paraId="7A29EEAD" w14:textId="77777777" w:rsidR="00A96B00" w:rsidRDefault="00A96B00" w:rsidP="00A96B0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882"/>
        <w:gridCol w:w="6172"/>
      </w:tblGrid>
      <w:tr w:rsidR="00305846" w:rsidRPr="00D25398" w14:paraId="56BB977B" w14:textId="77777777" w:rsidTr="00CD7E2C">
        <w:trPr>
          <w:trHeight w:val="397"/>
          <w:tblHeader/>
        </w:trPr>
        <w:tc>
          <w:tcPr>
            <w:tcW w:w="338" w:type="pct"/>
            <w:vAlign w:val="center"/>
          </w:tcPr>
          <w:p w14:paraId="22A2A5CD" w14:textId="77777777" w:rsidR="00305846" w:rsidRPr="00D25398" w:rsidRDefault="00305846" w:rsidP="00CD7E2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484" w:type="pct"/>
            <w:shd w:val="clear" w:color="auto" w:fill="auto"/>
            <w:vAlign w:val="center"/>
          </w:tcPr>
          <w:p w14:paraId="54BF7D2B" w14:textId="77777777" w:rsidR="00305846" w:rsidRPr="00D25398" w:rsidRDefault="00305846" w:rsidP="00CD7E2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 xml:space="preserve">Pamięć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RAM</w:t>
            </w:r>
          </w:p>
        </w:tc>
        <w:tc>
          <w:tcPr>
            <w:tcW w:w="3178" w:type="pct"/>
            <w:shd w:val="clear" w:color="auto" w:fill="auto"/>
            <w:vAlign w:val="center"/>
          </w:tcPr>
          <w:p w14:paraId="5131B057" w14:textId="746E6CF9" w:rsidR="00305846" w:rsidRPr="002323AB" w:rsidRDefault="005F305B" w:rsidP="002323AB">
            <w:pPr>
              <w:pStyle w:val="Akapitzlist"/>
              <w:numPr>
                <w:ilvl w:val="0"/>
                <w:numId w:val="52"/>
              </w:numPr>
              <w:ind w:left="325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64 GB</w:t>
            </w: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 (zainstalowan</w:t>
            </w:r>
            <w:r w:rsidR="00314F0D" w:rsidRPr="002323AB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2B78A3">
              <w:rPr>
                <w:rFonts w:asciiTheme="minorHAnsi" w:hAnsiTheme="minorHAnsi" w:cstheme="minorHAnsi"/>
                <w:sz w:val="20"/>
                <w:szCs w:val="20"/>
              </w:rPr>
              <w:t xml:space="preserve"> jako</w:t>
            </w:r>
            <w:r w:rsidR="00314F0D"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323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dwa </w:t>
            </w:r>
            <w:r w:rsidR="00C26361" w:rsidRPr="002323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moduł</w:t>
            </w:r>
            <w:r w:rsidRPr="002323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 po 32 GB</w:t>
            </w:r>
            <w:r w:rsidR="00314F0D"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, nie dopuszcza </w:t>
            </w:r>
            <w:r w:rsidR="002B78A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314F0D" w:rsidRPr="002323AB">
              <w:rPr>
                <w:rFonts w:asciiTheme="minorHAnsi" w:hAnsiTheme="minorHAnsi" w:cstheme="minorHAnsi"/>
                <w:sz w:val="20"/>
                <w:szCs w:val="20"/>
              </w:rPr>
              <w:t>się  jednej kości 64 GB</w:t>
            </w:r>
            <w:r w:rsidR="00305846" w:rsidRPr="002323AB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14:paraId="08FF9B8A" w14:textId="095C85A7" w:rsidR="00305846" w:rsidRPr="002323AB" w:rsidRDefault="003408B8" w:rsidP="002323AB">
            <w:pPr>
              <w:pStyle w:val="Akapitzlist"/>
              <w:numPr>
                <w:ilvl w:val="0"/>
                <w:numId w:val="52"/>
              </w:numPr>
              <w:ind w:left="325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="00305846" w:rsidRPr="002323AB">
              <w:rPr>
                <w:rFonts w:asciiTheme="minorHAnsi" w:hAnsiTheme="minorHAnsi" w:cstheme="minorHAnsi"/>
                <w:sz w:val="20"/>
                <w:szCs w:val="20"/>
              </w:rPr>
              <w:t>yp: DDR</w:t>
            </w:r>
            <w:r w:rsidR="005F305B" w:rsidRPr="002323AB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14:paraId="2B8A562B" w14:textId="6CDE6930" w:rsidR="00305846" w:rsidRPr="002323AB" w:rsidRDefault="003408B8" w:rsidP="002323AB">
            <w:pPr>
              <w:pStyle w:val="Akapitzlist"/>
              <w:numPr>
                <w:ilvl w:val="0"/>
                <w:numId w:val="52"/>
              </w:numPr>
              <w:ind w:left="325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="00305846"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odzaj: </w:t>
            </w:r>
            <w:r w:rsidR="005F305B" w:rsidRPr="002323AB">
              <w:rPr>
                <w:rFonts w:asciiTheme="minorHAnsi" w:hAnsiTheme="minorHAnsi" w:cstheme="minorHAnsi"/>
                <w:sz w:val="20"/>
                <w:szCs w:val="20"/>
              </w:rPr>
              <w:t>RDIMM</w:t>
            </w:r>
          </w:p>
          <w:p w14:paraId="2B763946" w14:textId="4B577D4C" w:rsidR="005F305B" w:rsidRPr="002323AB" w:rsidRDefault="005F305B" w:rsidP="002323AB">
            <w:pPr>
              <w:pStyle w:val="Akapitzlist"/>
              <w:numPr>
                <w:ilvl w:val="0"/>
                <w:numId w:val="52"/>
              </w:numPr>
              <w:ind w:left="325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prędkość przesyłania danych: </w:t>
            </w:r>
            <w:r w:rsidR="000A2C6D" w:rsidRPr="002323AB">
              <w:rPr>
                <w:rFonts w:asciiTheme="minorHAnsi" w:hAnsiTheme="minorHAnsi" w:cstheme="minorHAnsi"/>
                <w:sz w:val="20"/>
                <w:szCs w:val="20"/>
              </w:rPr>
              <w:t>5 6</w:t>
            </w: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>00 MT/s</w:t>
            </w:r>
          </w:p>
          <w:p w14:paraId="50FEB6E7" w14:textId="1124B6B9" w:rsidR="00CA1778" w:rsidRPr="002323AB" w:rsidRDefault="00A70A88" w:rsidP="002323AB">
            <w:pPr>
              <w:pStyle w:val="Akapitzlist"/>
              <w:numPr>
                <w:ilvl w:val="0"/>
                <w:numId w:val="52"/>
              </w:numPr>
              <w:ind w:left="325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liczba </w:t>
            </w:r>
            <w:r w:rsidR="005F305B" w:rsidRPr="002323AB">
              <w:rPr>
                <w:rFonts w:asciiTheme="minorHAnsi" w:hAnsiTheme="minorHAnsi" w:cstheme="minorHAnsi"/>
                <w:sz w:val="20"/>
                <w:szCs w:val="20"/>
              </w:rPr>
              <w:t>bank</w:t>
            </w: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>ów</w:t>
            </w:r>
            <w:r w:rsidR="005F305B"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 na pamięć RAM DDR5 RDIMM ECC: </w:t>
            </w: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</w:tr>
      <w:tr w:rsidR="00305846" w:rsidRPr="00D25398" w14:paraId="0BF2DD8E" w14:textId="77777777" w:rsidTr="00CD7E2C">
        <w:trPr>
          <w:trHeight w:val="397"/>
          <w:tblHeader/>
        </w:trPr>
        <w:tc>
          <w:tcPr>
            <w:tcW w:w="338" w:type="pct"/>
            <w:vAlign w:val="center"/>
          </w:tcPr>
          <w:p w14:paraId="75AF222C" w14:textId="77777777" w:rsidR="00305846" w:rsidRPr="00D25398" w:rsidRDefault="00305846" w:rsidP="00CD7E2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>1.4</w:t>
            </w:r>
          </w:p>
        </w:tc>
        <w:tc>
          <w:tcPr>
            <w:tcW w:w="1484" w:type="pct"/>
            <w:shd w:val="clear" w:color="auto" w:fill="auto"/>
            <w:vAlign w:val="center"/>
          </w:tcPr>
          <w:p w14:paraId="5ABEDFAE" w14:textId="77777777" w:rsidR="00305846" w:rsidRPr="00D25398" w:rsidRDefault="00305846" w:rsidP="00CD7E2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 xml:space="preserve">Kontroler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RAID</w:t>
            </w:r>
          </w:p>
        </w:tc>
        <w:tc>
          <w:tcPr>
            <w:tcW w:w="3178" w:type="pct"/>
            <w:shd w:val="clear" w:color="auto" w:fill="auto"/>
            <w:vAlign w:val="center"/>
          </w:tcPr>
          <w:p w14:paraId="6797ED0D" w14:textId="77777777" w:rsidR="00305846" w:rsidRPr="002323AB" w:rsidRDefault="003408B8" w:rsidP="002323AB">
            <w:pPr>
              <w:pStyle w:val="Akapitzlist"/>
              <w:numPr>
                <w:ilvl w:val="0"/>
                <w:numId w:val="53"/>
              </w:numPr>
              <w:ind w:left="325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>typ kontrolera: s</w:t>
            </w:r>
            <w:r w:rsidR="00305846" w:rsidRPr="002323AB">
              <w:rPr>
                <w:rFonts w:asciiTheme="minorHAnsi" w:hAnsiTheme="minorHAnsi" w:cstheme="minorHAnsi"/>
                <w:sz w:val="20"/>
                <w:szCs w:val="20"/>
              </w:rPr>
              <w:t>przętowy</w:t>
            </w:r>
          </w:p>
          <w:p w14:paraId="4A6DF991" w14:textId="4B257477" w:rsidR="00305846" w:rsidRPr="002323AB" w:rsidRDefault="003408B8" w:rsidP="002323AB">
            <w:pPr>
              <w:pStyle w:val="Akapitzlist"/>
              <w:numPr>
                <w:ilvl w:val="0"/>
                <w:numId w:val="53"/>
              </w:numPr>
              <w:ind w:left="325" w:hanging="283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</w:t>
            </w:r>
            <w:r w:rsidR="00305846" w:rsidRPr="002323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oziomy RAID: </w:t>
            </w:r>
            <w:r w:rsidR="005F305B" w:rsidRPr="002323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0/1/5/6/10/50/60</w:t>
            </w:r>
            <w:r w:rsidR="00305846" w:rsidRPr="002323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, </w:t>
            </w:r>
          </w:p>
          <w:p w14:paraId="780C1474" w14:textId="7F27E58A" w:rsidR="00305846" w:rsidRPr="002323AB" w:rsidRDefault="003408B8" w:rsidP="002323AB">
            <w:pPr>
              <w:pStyle w:val="Akapitzlist"/>
              <w:numPr>
                <w:ilvl w:val="0"/>
                <w:numId w:val="53"/>
              </w:numPr>
              <w:ind w:left="325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="00305846"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odzaje dysków: </w:t>
            </w:r>
            <w:r w:rsidR="005F305B"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12 </w:t>
            </w:r>
            <w:proofErr w:type="spellStart"/>
            <w:r w:rsidR="005F305B" w:rsidRPr="002323AB">
              <w:rPr>
                <w:rFonts w:asciiTheme="minorHAnsi" w:hAnsiTheme="minorHAnsi" w:cstheme="minorHAnsi"/>
                <w:sz w:val="20"/>
                <w:szCs w:val="20"/>
              </w:rPr>
              <w:t>Gb</w:t>
            </w:r>
            <w:proofErr w:type="spellEnd"/>
            <w:r w:rsidR="005F305B" w:rsidRPr="002323AB">
              <w:rPr>
                <w:rFonts w:asciiTheme="minorHAnsi" w:hAnsiTheme="minorHAnsi" w:cstheme="minorHAnsi"/>
                <w:sz w:val="20"/>
                <w:szCs w:val="20"/>
              </w:rPr>
              <w:t>/s, SAS/SATA</w:t>
            </w:r>
            <w:r w:rsidR="00A737D6"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DED466E" w14:textId="46A506A5" w:rsidR="0039578A" w:rsidRPr="002323AB" w:rsidRDefault="005F305B" w:rsidP="002323AB">
            <w:pPr>
              <w:pStyle w:val="Akapitzlist"/>
              <w:numPr>
                <w:ilvl w:val="0"/>
                <w:numId w:val="53"/>
              </w:numPr>
              <w:ind w:left="325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pamięć podręczna: 8 GB </w:t>
            </w:r>
          </w:p>
          <w:p w14:paraId="02798BBF" w14:textId="77777777" w:rsidR="00C26361" w:rsidRPr="002323AB" w:rsidRDefault="003408B8" w:rsidP="002323AB">
            <w:pPr>
              <w:pStyle w:val="Akapitzlist"/>
              <w:numPr>
                <w:ilvl w:val="0"/>
                <w:numId w:val="53"/>
              </w:numPr>
              <w:ind w:left="325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305846" w:rsidRPr="002323AB">
              <w:rPr>
                <w:rFonts w:asciiTheme="minorHAnsi" w:hAnsiTheme="minorHAnsi" w:cstheme="minorHAnsi"/>
                <w:sz w:val="20"/>
                <w:szCs w:val="20"/>
              </w:rPr>
              <w:t>spierane systemy: Windows Server</w:t>
            </w:r>
          </w:p>
        </w:tc>
      </w:tr>
      <w:tr w:rsidR="00305846" w:rsidRPr="00D25398" w14:paraId="6CED5C9C" w14:textId="77777777" w:rsidTr="00CD7E2C">
        <w:trPr>
          <w:trHeight w:val="397"/>
          <w:tblHeader/>
        </w:trPr>
        <w:tc>
          <w:tcPr>
            <w:tcW w:w="338" w:type="pct"/>
            <w:vAlign w:val="center"/>
          </w:tcPr>
          <w:p w14:paraId="7F2A48C8" w14:textId="77777777" w:rsidR="00305846" w:rsidRPr="00D25398" w:rsidRDefault="00305846" w:rsidP="00CD7E2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>1.5</w:t>
            </w:r>
          </w:p>
        </w:tc>
        <w:tc>
          <w:tcPr>
            <w:tcW w:w="1484" w:type="pct"/>
            <w:shd w:val="clear" w:color="auto" w:fill="auto"/>
            <w:vAlign w:val="center"/>
          </w:tcPr>
          <w:p w14:paraId="14371A55" w14:textId="77777777" w:rsidR="00305846" w:rsidRPr="00D25398" w:rsidRDefault="00305846" w:rsidP="00CD7E2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bCs/>
                <w:sz w:val="20"/>
                <w:szCs w:val="20"/>
              </w:rPr>
              <w:t>Dyski i napędy</w:t>
            </w:r>
          </w:p>
        </w:tc>
        <w:tc>
          <w:tcPr>
            <w:tcW w:w="3178" w:type="pct"/>
            <w:shd w:val="clear" w:color="auto" w:fill="auto"/>
            <w:vAlign w:val="center"/>
          </w:tcPr>
          <w:p w14:paraId="21481E9F" w14:textId="77777777" w:rsidR="005F305B" w:rsidRPr="00621ED7" w:rsidRDefault="005F305B" w:rsidP="00621E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21ED7">
              <w:rPr>
                <w:rFonts w:asciiTheme="minorHAnsi" w:hAnsiTheme="minorHAnsi" w:cstheme="minorHAnsi"/>
                <w:sz w:val="20"/>
                <w:szCs w:val="20"/>
              </w:rPr>
              <w:t xml:space="preserve">Zatoki na dyski: </w:t>
            </w:r>
            <w:r w:rsidRPr="00621E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12 dysków 3.5″ z interfejsem SAS lub SATA</w:t>
            </w:r>
            <w:r w:rsidRPr="00621E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761A604D" w14:textId="0AA0CDD4" w:rsidR="00305846" w:rsidRPr="00621ED7" w:rsidRDefault="005F305B" w:rsidP="00621E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21E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 ramce Hot-Plug</w:t>
            </w:r>
            <w:r w:rsidRPr="00621ED7">
              <w:rPr>
                <w:rFonts w:asciiTheme="minorHAnsi" w:hAnsiTheme="minorHAnsi" w:cstheme="minorHAnsi"/>
                <w:sz w:val="20"/>
                <w:szCs w:val="20"/>
              </w:rPr>
              <w:t xml:space="preserve"> (możliwość instalacji dysków 2,5”)</w:t>
            </w:r>
          </w:p>
        </w:tc>
      </w:tr>
      <w:tr w:rsidR="00621ED7" w:rsidRPr="00D25398" w14:paraId="39C853CF" w14:textId="77777777" w:rsidTr="00CD7E2C">
        <w:trPr>
          <w:trHeight w:val="624"/>
          <w:tblHeader/>
        </w:trPr>
        <w:tc>
          <w:tcPr>
            <w:tcW w:w="338" w:type="pct"/>
            <w:vAlign w:val="center"/>
          </w:tcPr>
          <w:p w14:paraId="38BD8173" w14:textId="1882B637" w:rsidR="00621ED7" w:rsidRPr="00D25398" w:rsidRDefault="00621ED7" w:rsidP="00621E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484" w:type="pct"/>
            <w:shd w:val="clear" w:color="auto" w:fill="auto"/>
            <w:vAlign w:val="center"/>
          </w:tcPr>
          <w:p w14:paraId="591BFB9B" w14:textId="74C15075" w:rsidR="00621ED7" w:rsidRDefault="00621ED7" w:rsidP="00621ED7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21ED7">
              <w:rPr>
                <w:rFonts w:asciiTheme="minorHAnsi" w:hAnsiTheme="minorHAnsi" w:cstheme="minorHAnsi"/>
                <w:bCs/>
                <w:sz w:val="20"/>
                <w:szCs w:val="20"/>
              </w:rPr>
              <w:t>Dyski HDD (zainstalowane)</w:t>
            </w:r>
          </w:p>
        </w:tc>
        <w:tc>
          <w:tcPr>
            <w:tcW w:w="3178" w:type="pct"/>
            <w:shd w:val="clear" w:color="auto" w:fill="auto"/>
            <w:vAlign w:val="center"/>
          </w:tcPr>
          <w:p w14:paraId="590AF3DB" w14:textId="77777777" w:rsidR="00621ED7" w:rsidRPr="00F21F0E" w:rsidRDefault="00621ED7" w:rsidP="00621ED7">
            <w:pPr>
              <w:pStyle w:val="Akapitzlist"/>
              <w:numPr>
                <w:ilvl w:val="0"/>
                <w:numId w:val="58"/>
              </w:num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621E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 x 12 TB</w:t>
            </w:r>
            <w:r w:rsidRPr="00F21F0E">
              <w:rPr>
                <w:rFonts w:asciiTheme="minorHAnsi" w:hAnsiTheme="minorHAnsi" w:cstheme="minorHAnsi"/>
                <w:sz w:val="20"/>
                <w:szCs w:val="20"/>
              </w:rPr>
              <w:t xml:space="preserve"> HDD 10 000 </w:t>
            </w:r>
            <w:proofErr w:type="spellStart"/>
            <w:r w:rsidRPr="00F21F0E">
              <w:rPr>
                <w:rFonts w:asciiTheme="minorHAnsi" w:hAnsiTheme="minorHAnsi" w:cstheme="minorHAnsi"/>
                <w:sz w:val="20"/>
                <w:szCs w:val="20"/>
              </w:rPr>
              <w:t>obr</w:t>
            </w:r>
            <w:proofErr w:type="spellEnd"/>
            <w:r w:rsidRPr="00F21F0E">
              <w:rPr>
                <w:rFonts w:asciiTheme="minorHAnsi" w:hAnsiTheme="minorHAnsi" w:cstheme="minorHAnsi"/>
                <w:sz w:val="20"/>
                <w:szCs w:val="20"/>
              </w:rPr>
              <w:t xml:space="preserve">./min., SAS 12 </w:t>
            </w:r>
            <w:proofErr w:type="spellStart"/>
            <w:r w:rsidRPr="00F21F0E">
              <w:rPr>
                <w:rFonts w:asciiTheme="minorHAnsi" w:hAnsiTheme="minorHAnsi" w:cstheme="minorHAnsi"/>
                <w:sz w:val="20"/>
                <w:szCs w:val="20"/>
              </w:rPr>
              <w:t>Gb</w:t>
            </w:r>
            <w:proofErr w:type="spellEnd"/>
            <w:r w:rsidRPr="00F21F0E">
              <w:rPr>
                <w:rFonts w:asciiTheme="minorHAnsi" w:hAnsiTheme="minorHAnsi" w:cstheme="minorHAnsi"/>
                <w:sz w:val="20"/>
                <w:szCs w:val="20"/>
              </w:rPr>
              <w:t>/s, 2,5” w kieszeni 3,5” Hot-Plug,</w:t>
            </w:r>
          </w:p>
          <w:p w14:paraId="1439EC8E" w14:textId="12721C0E" w:rsidR="00621ED7" w:rsidRPr="00F21F0E" w:rsidRDefault="00621ED7" w:rsidP="00621ED7">
            <w:pPr>
              <w:pStyle w:val="Akapitzlist"/>
              <w:numPr>
                <w:ilvl w:val="0"/>
                <w:numId w:val="58"/>
              </w:num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dostarczone wraz z ramkami montażowymi i </w:t>
            </w:r>
            <w:r w:rsidRPr="00F21F0E">
              <w:rPr>
                <w:rFonts w:asciiTheme="minorHAnsi" w:hAnsiTheme="minorHAnsi" w:cstheme="minorHAnsi"/>
                <w:sz w:val="20"/>
                <w:szCs w:val="20"/>
              </w:rPr>
              <w:t xml:space="preserve">zainstalowane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F21F0E">
              <w:rPr>
                <w:rFonts w:asciiTheme="minorHAnsi" w:hAnsiTheme="minorHAnsi" w:cstheme="minorHAnsi"/>
                <w:sz w:val="20"/>
                <w:szCs w:val="20"/>
              </w:rPr>
              <w:t xml:space="preserve">w konfiguracji sprzętowej </w:t>
            </w:r>
            <w:r w:rsidRPr="00621ED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RAID 5</w:t>
            </w:r>
            <w:r w:rsidRPr="00F21F0E">
              <w:rPr>
                <w:rFonts w:asciiTheme="minorHAnsi" w:hAnsiTheme="minorHAnsi" w:cstheme="minorHAnsi"/>
                <w:sz w:val="20"/>
                <w:szCs w:val="20"/>
              </w:rPr>
              <w:t xml:space="preserve"> (partycja przygotowana do instalacji systemu operacyjnego Windows Ser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v</w:t>
            </w:r>
            <w:r w:rsidRPr="00F21F0E">
              <w:rPr>
                <w:rFonts w:asciiTheme="minorHAnsi" w:hAnsiTheme="minorHAnsi" w:cstheme="minorHAnsi"/>
                <w:sz w:val="20"/>
                <w:szCs w:val="20"/>
              </w:rPr>
              <w:t>er 2025)</w:t>
            </w:r>
          </w:p>
          <w:p w14:paraId="0D34CED1" w14:textId="641959AB" w:rsidR="00621ED7" w:rsidRDefault="00621ED7" w:rsidP="00621ED7">
            <w:pPr>
              <w:pStyle w:val="Akapitzlist"/>
              <w:numPr>
                <w:ilvl w:val="0"/>
                <w:numId w:val="58"/>
              </w:numPr>
              <w:ind w:left="229" w:hanging="2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zainstalowane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dysk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 będą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fabrycznie now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, woln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od wad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 xml:space="preserve">i </w:t>
            </w:r>
            <w:r w:rsidRPr="00621ED7">
              <w:rPr>
                <w:rFonts w:asciiTheme="minorHAnsi" w:hAnsiTheme="minorHAnsi" w:cstheme="minorHAnsi"/>
                <w:b/>
                <w:sz w:val="20"/>
                <w:szCs w:val="20"/>
              </w:rPr>
              <w:t>w pełni kompatybilne z zaoferowanym serwerem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Przez pełną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kompatybilność rozumie się bezproblemową współpracę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dysków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z zainstalowanym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serwerze kontrolerem RAID bez konieczności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modyfikacji oprogramowania układowego (</w:t>
            </w:r>
            <w:proofErr w:type="spellStart"/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firmware</w:t>
            </w:r>
            <w:proofErr w:type="spellEnd"/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)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dysków,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serwera lub kontrolera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,</w:t>
            </w:r>
          </w:p>
          <w:p w14:paraId="3DEEE97D" w14:textId="3B91F420" w:rsidR="00621ED7" w:rsidRDefault="00621ED7" w:rsidP="00621ED7">
            <w:pPr>
              <w:pStyle w:val="Akapitzlist"/>
              <w:numPr>
                <w:ilvl w:val="0"/>
                <w:numId w:val="58"/>
              </w:numPr>
              <w:ind w:left="229" w:hanging="229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zainstalowane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dyski muszą być w pełni autoryzowane/certyfikowane przez producenta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oferowanego 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serwera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 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posiadać oprogramowanie układowe (</w:t>
            </w:r>
            <w:proofErr w:type="spellStart"/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firmware</w:t>
            </w:r>
            <w:proofErr w:type="spellEnd"/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)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 niego 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dedykowane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,</w:t>
            </w:r>
          </w:p>
          <w:p w14:paraId="0D89AC86" w14:textId="77777777" w:rsidR="00621ED7" w:rsidRPr="00621ED7" w:rsidRDefault="00621ED7" w:rsidP="00621ED7">
            <w:pPr>
              <w:pStyle w:val="Akapitzlist"/>
              <w:numPr>
                <w:ilvl w:val="0"/>
                <w:numId w:val="58"/>
              </w:num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yski muszą prawidłowo raportować swój stan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,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temperaturę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oraz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parametry S.M.A.R.T.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systemie zarządzania oraz nie mogą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powodować wyświetlania komunikatów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 błędach lub ostrzeżeń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3104B1">
              <w:rPr>
                <w:rFonts w:asciiTheme="minorHAnsi" w:hAnsiTheme="minorHAnsi" w:cstheme="minorHAnsi"/>
                <w:bCs/>
                <w:sz w:val="20"/>
                <w:szCs w:val="20"/>
              </w:rPr>
              <w:t>o braku certyfikacji dysku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,</w:t>
            </w:r>
          </w:p>
          <w:p w14:paraId="2190598E" w14:textId="05DFEE30" w:rsidR="00621ED7" w:rsidRPr="00621ED7" w:rsidRDefault="00621ED7" w:rsidP="00621ED7">
            <w:pPr>
              <w:pStyle w:val="Akapitzlist"/>
              <w:numPr>
                <w:ilvl w:val="0"/>
                <w:numId w:val="58"/>
              </w:numPr>
              <w:ind w:left="229" w:hanging="229"/>
              <w:rPr>
                <w:rFonts w:asciiTheme="minorHAnsi" w:hAnsiTheme="minorHAnsi" w:cstheme="minorHAnsi"/>
                <w:sz w:val="20"/>
                <w:szCs w:val="20"/>
              </w:rPr>
            </w:pP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Wykonawca gwarantuje, że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zamontowane 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>dysk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nie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wpływają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 xml:space="preserve">na zaoferowaną 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>gwarancj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ę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producenta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oferowanego 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>serwera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 będzie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ona 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>realizowana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dla dysków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na takich samych warunkach jak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gwarancja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dostarczonego </w:t>
            </w:r>
            <w:r w:rsidRPr="00C83317">
              <w:rPr>
                <w:rFonts w:asciiTheme="minorHAnsi" w:hAnsiTheme="minorHAnsi" w:cstheme="minorHAnsi"/>
                <w:bCs/>
                <w:sz w:val="20"/>
                <w:szCs w:val="20"/>
              </w:rPr>
              <w:t>serwera</w:t>
            </w:r>
          </w:p>
        </w:tc>
      </w:tr>
      <w:tr w:rsidR="00621ED7" w:rsidRPr="00D25398" w14:paraId="736DD866" w14:textId="77777777" w:rsidTr="00CD7E2C">
        <w:trPr>
          <w:trHeight w:val="624"/>
          <w:tblHeader/>
        </w:trPr>
        <w:tc>
          <w:tcPr>
            <w:tcW w:w="338" w:type="pct"/>
            <w:vAlign w:val="center"/>
          </w:tcPr>
          <w:p w14:paraId="444B1EEE" w14:textId="699509C2" w:rsidR="00621ED7" w:rsidRPr="00D25398" w:rsidRDefault="00621ED7" w:rsidP="00621E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1.7</w:t>
            </w:r>
          </w:p>
        </w:tc>
        <w:tc>
          <w:tcPr>
            <w:tcW w:w="1484" w:type="pct"/>
            <w:shd w:val="clear" w:color="auto" w:fill="auto"/>
            <w:vAlign w:val="center"/>
          </w:tcPr>
          <w:p w14:paraId="10EE72EB" w14:textId="32DBE0BC" w:rsidR="00621ED7" w:rsidRPr="00D25398" w:rsidRDefault="00621ED7" w:rsidP="00621E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21ED7">
              <w:rPr>
                <w:rFonts w:asciiTheme="minorHAnsi" w:hAnsiTheme="minorHAnsi" w:cstheme="minorHAnsi"/>
                <w:bCs/>
                <w:sz w:val="20"/>
                <w:szCs w:val="20"/>
              </w:rPr>
              <w:t>Zintegrowane karty sieciowe</w:t>
            </w:r>
          </w:p>
        </w:tc>
        <w:tc>
          <w:tcPr>
            <w:tcW w:w="3178" w:type="pct"/>
            <w:shd w:val="clear" w:color="auto" w:fill="auto"/>
            <w:vAlign w:val="center"/>
          </w:tcPr>
          <w:p w14:paraId="03B6D8F4" w14:textId="77777777" w:rsidR="00621ED7" w:rsidRPr="002323AB" w:rsidRDefault="00621ED7" w:rsidP="00621ED7">
            <w:pPr>
              <w:pStyle w:val="Akapitzlist"/>
              <w:numPr>
                <w:ilvl w:val="0"/>
                <w:numId w:val="55"/>
              </w:numPr>
              <w:ind w:left="325" w:hanging="283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Standard złącza: </w:t>
            </w:r>
            <w:r w:rsidRPr="002323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OCP 3.0</w:t>
            </w:r>
          </w:p>
          <w:p w14:paraId="021ED213" w14:textId="6D264153" w:rsidR="00621ED7" w:rsidRPr="00D25398" w:rsidRDefault="00621ED7" w:rsidP="00621ED7">
            <w:pPr>
              <w:pStyle w:val="Akapitzlist"/>
              <w:numPr>
                <w:ilvl w:val="0"/>
                <w:numId w:val="55"/>
              </w:numPr>
              <w:ind w:left="325" w:hanging="283"/>
            </w:pP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Porty: </w:t>
            </w:r>
            <w:r w:rsidRPr="002323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4 x SFP28, 25 </w:t>
            </w:r>
            <w:proofErr w:type="spellStart"/>
            <w:r w:rsidRPr="002323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Gb</w:t>
            </w:r>
            <w:proofErr w:type="spellEnd"/>
            <w:r w:rsidRPr="002323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/s,</w:t>
            </w: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621ED7" w:rsidRPr="00D25398" w14:paraId="14490E4A" w14:textId="77777777" w:rsidTr="00CD7E2C">
        <w:trPr>
          <w:trHeight w:val="397"/>
          <w:tblHeader/>
        </w:trPr>
        <w:tc>
          <w:tcPr>
            <w:tcW w:w="338" w:type="pct"/>
            <w:vAlign w:val="center"/>
          </w:tcPr>
          <w:p w14:paraId="5813B56B" w14:textId="15A45702" w:rsidR="00621ED7" w:rsidRPr="00D25398" w:rsidRDefault="00621ED7" w:rsidP="00621E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1.8</w:t>
            </w:r>
          </w:p>
        </w:tc>
        <w:tc>
          <w:tcPr>
            <w:tcW w:w="1484" w:type="pct"/>
            <w:shd w:val="clear" w:color="auto" w:fill="auto"/>
            <w:vAlign w:val="center"/>
          </w:tcPr>
          <w:p w14:paraId="0723BE17" w14:textId="77777777" w:rsidR="00621ED7" w:rsidRPr="00D25398" w:rsidRDefault="00621ED7" w:rsidP="00621E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bCs/>
                <w:sz w:val="20"/>
                <w:szCs w:val="20"/>
              </w:rPr>
              <w:t>Zdalne zarządzanie</w:t>
            </w:r>
          </w:p>
        </w:tc>
        <w:tc>
          <w:tcPr>
            <w:tcW w:w="3178" w:type="pct"/>
            <w:shd w:val="clear" w:color="auto" w:fill="auto"/>
            <w:vAlign w:val="center"/>
          </w:tcPr>
          <w:p w14:paraId="127406AC" w14:textId="4EC801CD" w:rsidR="00621ED7" w:rsidRPr="002323AB" w:rsidRDefault="00621ED7" w:rsidP="00621ED7">
            <w:pPr>
              <w:pStyle w:val="Akapitzlist"/>
              <w:numPr>
                <w:ilvl w:val="0"/>
                <w:numId w:val="56"/>
              </w:numPr>
              <w:ind w:left="325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>Niezależne od systemu operacyjnego i bez agentowe</w:t>
            </w:r>
          </w:p>
          <w:p w14:paraId="3F379A66" w14:textId="77777777" w:rsidR="00621ED7" w:rsidRPr="002323AB" w:rsidRDefault="00621ED7" w:rsidP="00621ED7">
            <w:pPr>
              <w:pStyle w:val="Akapitzlist"/>
              <w:numPr>
                <w:ilvl w:val="0"/>
                <w:numId w:val="56"/>
              </w:numPr>
              <w:ind w:left="325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 xml:space="preserve">Funkcjonalność: </w:t>
            </w:r>
          </w:p>
          <w:p w14:paraId="4CF350D4" w14:textId="77777777" w:rsidR="00621ED7" w:rsidRDefault="00621ED7" w:rsidP="00621ED7">
            <w:pPr>
              <w:ind w:left="32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CE50F3">
              <w:rPr>
                <w:rFonts w:asciiTheme="minorHAnsi" w:hAnsiTheme="minorHAnsi" w:cstheme="minorHAnsi"/>
                <w:sz w:val="20"/>
                <w:szCs w:val="20"/>
              </w:rPr>
              <w:t>monitorowanie bieżących parametrów pracy serwera,</w:t>
            </w:r>
          </w:p>
          <w:p w14:paraId="70832B34" w14:textId="7388A268" w:rsidR="00621ED7" w:rsidRDefault="00621ED7" w:rsidP="00621ED7">
            <w:pPr>
              <w:ind w:left="32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CE50F3">
              <w:rPr>
                <w:rFonts w:asciiTheme="minorHAnsi" w:hAnsiTheme="minorHAnsi" w:cstheme="minorHAnsi"/>
                <w:sz w:val="20"/>
                <w:szCs w:val="20"/>
              </w:rPr>
              <w:t xml:space="preserve">przeglądanie logów, </w:t>
            </w:r>
          </w:p>
          <w:p w14:paraId="679E0874" w14:textId="77777777" w:rsidR="00621ED7" w:rsidRDefault="00621ED7" w:rsidP="00621ED7">
            <w:pPr>
              <w:ind w:left="32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CE50F3">
              <w:rPr>
                <w:rFonts w:asciiTheme="minorHAnsi" w:hAnsiTheme="minorHAnsi" w:cstheme="minorHAnsi"/>
                <w:sz w:val="20"/>
                <w:szCs w:val="20"/>
              </w:rPr>
              <w:t>zdalne zarządzanie zasilaniem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  <w:p w14:paraId="4A718163" w14:textId="77777777" w:rsidR="00621ED7" w:rsidRDefault="00621ED7" w:rsidP="00621ED7">
            <w:pPr>
              <w:ind w:left="32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CE50F3">
              <w:rPr>
                <w:rFonts w:asciiTheme="minorHAnsi" w:hAnsiTheme="minorHAnsi" w:cstheme="minorHAnsi"/>
                <w:sz w:val="20"/>
                <w:szCs w:val="20"/>
              </w:rPr>
              <w:t>zdalną aktualizację oprogramowania układowego</w:t>
            </w:r>
          </w:p>
          <w:p w14:paraId="01402145" w14:textId="243BB032" w:rsidR="00621ED7" w:rsidRPr="00D25398" w:rsidRDefault="00621ED7" w:rsidP="00621ED7">
            <w:pPr>
              <w:ind w:left="32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2323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możliwość wysyłania powiadomień za pomocą poczty e-mail</w:t>
            </w:r>
          </w:p>
        </w:tc>
      </w:tr>
      <w:tr w:rsidR="00621ED7" w:rsidRPr="00D25398" w14:paraId="1754D657" w14:textId="77777777" w:rsidTr="00CD7E2C">
        <w:trPr>
          <w:trHeight w:val="397"/>
          <w:tblHeader/>
        </w:trPr>
        <w:tc>
          <w:tcPr>
            <w:tcW w:w="338" w:type="pct"/>
            <w:vAlign w:val="center"/>
          </w:tcPr>
          <w:p w14:paraId="51B5E587" w14:textId="5CAAA10C" w:rsidR="00621ED7" w:rsidRPr="00D25398" w:rsidRDefault="00621ED7" w:rsidP="00621E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1.9</w:t>
            </w:r>
          </w:p>
        </w:tc>
        <w:tc>
          <w:tcPr>
            <w:tcW w:w="1484" w:type="pct"/>
            <w:shd w:val="clear" w:color="auto" w:fill="auto"/>
            <w:vAlign w:val="center"/>
          </w:tcPr>
          <w:p w14:paraId="4A335DAC" w14:textId="77777777" w:rsidR="00621ED7" w:rsidRPr="00D25398" w:rsidRDefault="00621ED7" w:rsidP="00621E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>Zasilanie</w:t>
            </w:r>
          </w:p>
        </w:tc>
        <w:tc>
          <w:tcPr>
            <w:tcW w:w="3178" w:type="pct"/>
            <w:shd w:val="clear" w:color="auto" w:fill="auto"/>
            <w:vAlign w:val="center"/>
          </w:tcPr>
          <w:p w14:paraId="2F9D67C0" w14:textId="7D37D088" w:rsidR="00621ED7" w:rsidRPr="002323AB" w:rsidRDefault="00621ED7" w:rsidP="00621ED7">
            <w:pPr>
              <w:pStyle w:val="Akapitzlist"/>
              <w:numPr>
                <w:ilvl w:val="0"/>
                <w:numId w:val="57"/>
              </w:numPr>
              <w:ind w:left="325" w:hanging="28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b/>
                <w:sz w:val="20"/>
                <w:szCs w:val="20"/>
              </w:rPr>
              <w:t>2 x 1800 W Hot-Plug</w:t>
            </w:r>
            <w:r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(80 PLUS </w:t>
            </w:r>
            <w:proofErr w:type="spellStart"/>
            <w:r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Titanium</w:t>
            </w:r>
            <w:proofErr w:type="spellEnd"/>
            <w:r w:rsidRPr="002323AB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  <w:p w14:paraId="44A2098A" w14:textId="77777777" w:rsidR="00621ED7" w:rsidRPr="002323AB" w:rsidRDefault="00621ED7" w:rsidP="00621ED7">
            <w:pPr>
              <w:pStyle w:val="Akapitzlist"/>
              <w:numPr>
                <w:ilvl w:val="0"/>
                <w:numId w:val="57"/>
              </w:numPr>
              <w:ind w:left="325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sz w:val="20"/>
                <w:szCs w:val="20"/>
              </w:rPr>
              <w:t>redundancja: tak</w:t>
            </w:r>
          </w:p>
        </w:tc>
      </w:tr>
      <w:tr w:rsidR="00621ED7" w:rsidRPr="00D25398" w14:paraId="7B30FE1B" w14:textId="77777777" w:rsidTr="00CD7E2C">
        <w:trPr>
          <w:trHeight w:val="397"/>
          <w:tblHeader/>
        </w:trPr>
        <w:tc>
          <w:tcPr>
            <w:tcW w:w="338" w:type="pct"/>
            <w:vAlign w:val="center"/>
          </w:tcPr>
          <w:p w14:paraId="2CAF8DF7" w14:textId="18F1217A" w:rsidR="00621ED7" w:rsidRPr="00D25398" w:rsidRDefault="00621ED7" w:rsidP="00621E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1484" w:type="pct"/>
            <w:shd w:val="clear" w:color="auto" w:fill="auto"/>
            <w:vAlign w:val="center"/>
          </w:tcPr>
          <w:p w14:paraId="65E605B5" w14:textId="5B4C4ACB" w:rsidR="00621ED7" w:rsidRPr="00D25398" w:rsidRDefault="00621ED7" w:rsidP="00621E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bCs/>
                <w:sz w:val="20"/>
                <w:szCs w:val="20"/>
              </w:rPr>
              <w:t>Ramka zabezpieczająca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(maskownica)</w:t>
            </w:r>
          </w:p>
        </w:tc>
        <w:tc>
          <w:tcPr>
            <w:tcW w:w="3178" w:type="pct"/>
            <w:shd w:val="clear" w:color="auto" w:fill="auto"/>
            <w:vAlign w:val="center"/>
          </w:tcPr>
          <w:p w14:paraId="4475EDCF" w14:textId="77777777" w:rsidR="00621ED7" w:rsidRPr="00D25398" w:rsidRDefault="00621ED7" w:rsidP="00621E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tak (dopuszczalna bez wyświetlacza)</w:t>
            </w:r>
          </w:p>
        </w:tc>
      </w:tr>
      <w:tr w:rsidR="00621ED7" w:rsidRPr="00D25398" w14:paraId="648563A4" w14:textId="77777777" w:rsidTr="00CD7E2C">
        <w:trPr>
          <w:trHeight w:val="397"/>
          <w:tblHeader/>
        </w:trPr>
        <w:tc>
          <w:tcPr>
            <w:tcW w:w="338" w:type="pct"/>
            <w:vAlign w:val="center"/>
          </w:tcPr>
          <w:p w14:paraId="21913ED5" w14:textId="759E102C" w:rsidR="00621ED7" w:rsidRPr="00D25398" w:rsidRDefault="00621ED7" w:rsidP="00621E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1.11</w:t>
            </w:r>
          </w:p>
        </w:tc>
        <w:tc>
          <w:tcPr>
            <w:tcW w:w="1484" w:type="pct"/>
            <w:shd w:val="clear" w:color="auto" w:fill="auto"/>
            <w:vAlign w:val="center"/>
          </w:tcPr>
          <w:p w14:paraId="5C242FF1" w14:textId="77777777" w:rsidR="00621ED7" w:rsidRPr="00D25398" w:rsidRDefault="00621ED7" w:rsidP="00621ED7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25398">
              <w:rPr>
                <w:rFonts w:asciiTheme="minorHAnsi" w:hAnsiTheme="minorHAnsi" w:cstheme="minorHAnsi"/>
                <w:sz w:val="20"/>
                <w:szCs w:val="20"/>
              </w:rPr>
              <w:t>Szyny montażowe</w:t>
            </w:r>
          </w:p>
        </w:tc>
        <w:tc>
          <w:tcPr>
            <w:tcW w:w="3178" w:type="pct"/>
            <w:shd w:val="clear" w:color="auto" w:fill="auto"/>
            <w:vAlign w:val="center"/>
          </w:tcPr>
          <w:p w14:paraId="73502416" w14:textId="77E6FCE6" w:rsidR="00621ED7" w:rsidRPr="00D25398" w:rsidRDefault="00621ED7" w:rsidP="00621ED7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t</w:t>
            </w:r>
            <w:r w:rsidRPr="00D25398">
              <w:rPr>
                <w:rFonts w:asciiTheme="minorHAnsi" w:hAnsiTheme="minorHAnsi" w:cstheme="minorHAnsi"/>
                <w:bCs/>
                <w:sz w:val="20"/>
                <w:szCs w:val="20"/>
              </w:rPr>
              <w:t>ak (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ruchome - wysuwane</w:t>
            </w:r>
            <w:r w:rsidRPr="00D25398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</w:tr>
      <w:tr w:rsidR="00621ED7" w:rsidRPr="00D25398" w14:paraId="2EB5E6A8" w14:textId="77777777" w:rsidTr="00CD7E2C">
        <w:trPr>
          <w:trHeight w:val="397"/>
          <w:tblHeader/>
        </w:trPr>
        <w:tc>
          <w:tcPr>
            <w:tcW w:w="338" w:type="pct"/>
            <w:vAlign w:val="center"/>
          </w:tcPr>
          <w:p w14:paraId="5F95964E" w14:textId="4BDF536E" w:rsidR="00621ED7" w:rsidRPr="00D25398" w:rsidRDefault="00621ED7" w:rsidP="00621E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1.12</w:t>
            </w:r>
          </w:p>
        </w:tc>
        <w:tc>
          <w:tcPr>
            <w:tcW w:w="1484" w:type="pct"/>
            <w:shd w:val="clear" w:color="auto" w:fill="auto"/>
            <w:vAlign w:val="center"/>
          </w:tcPr>
          <w:p w14:paraId="08B41FDB" w14:textId="251F9891" w:rsidR="00621ED7" w:rsidRPr="00D25398" w:rsidRDefault="00621ED7" w:rsidP="00621E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Okablowanie</w:t>
            </w:r>
          </w:p>
        </w:tc>
        <w:tc>
          <w:tcPr>
            <w:tcW w:w="3178" w:type="pct"/>
            <w:shd w:val="clear" w:color="auto" w:fill="auto"/>
            <w:vAlign w:val="center"/>
          </w:tcPr>
          <w:p w14:paraId="0136CF28" w14:textId="713D5B4D" w:rsidR="00621ED7" w:rsidRDefault="00621ED7" w:rsidP="00621ED7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 x 2m </w:t>
            </w:r>
            <w:proofErr w:type="spellStart"/>
            <w:r w:rsidRPr="002323AB">
              <w:rPr>
                <w:rFonts w:asciiTheme="minorHAnsi" w:hAnsiTheme="minorHAnsi" w:cstheme="minorHAnsi"/>
                <w:b/>
                <w:sz w:val="20"/>
                <w:szCs w:val="20"/>
              </w:rPr>
              <w:t>Rack</w:t>
            </w:r>
            <w:proofErr w:type="spellEnd"/>
            <w:r w:rsidRPr="002323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PDU C14/C15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 w:rsidRPr="00965DC4">
              <w:rPr>
                <w:rFonts w:asciiTheme="minorHAnsi" w:hAnsiTheme="minorHAnsi" w:cstheme="minorHAnsi"/>
                <w:bCs/>
                <w:sz w:val="20"/>
                <w:szCs w:val="20"/>
              </w:rPr>
              <w:t>przew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ody</w:t>
            </w:r>
            <w:r w:rsidRPr="00965DC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dostosowan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965DC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</w:t>
            </w:r>
            <w:proofErr w:type="spellStart"/>
            <w:r w:rsidRPr="00965DC4">
              <w:rPr>
                <w:rFonts w:asciiTheme="minorHAnsi" w:hAnsiTheme="minorHAnsi" w:cstheme="minorHAnsi"/>
                <w:bCs/>
                <w:sz w:val="20"/>
                <w:szCs w:val="20"/>
              </w:rPr>
              <w:t>listw</w:t>
            </w:r>
            <w:proofErr w:type="spellEnd"/>
            <w:r w:rsidRPr="00965DC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PDU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965DC4">
              <w:rPr>
                <w:rFonts w:asciiTheme="minorHAnsi" w:hAnsiTheme="minorHAnsi" w:cstheme="minorHAnsi"/>
                <w:bCs/>
                <w:sz w:val="20"/>
                <w:szCs w:val="20"/>
              </w:rPr>
              <w:t>wykorzystywanych w szafach serwerowych, zakończona odpornym na wyższe obciążenia złączem C15 od strony zasilacza i złączem C14 (w standardzie UPS) od strony źródła zasilania. Zgodny z zasilaczami o mocy 1800W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621ED7" w:rsidRPr="00D25398" w14:paraId="2D9DD798" w14:textId="77777777" w:rsidTr="00CD7E2C">
        <w:trPr>
          <w:trHeight w:val="397"/>
          <w:tblHeader/>
        </w:trPr>
        <w:tc>
          <w:tcPr>
            <w:tcW w:w="338" w:type="pct"/>
            <w:vAlign w:val="center"/>
          </w:tcPr>
          <w:p w14:paraId="4D34DDAB" w14:textId="1725EE6A" w:rsidR="00621ED7" w:rsidRDefault="00E267BC" w:rsidP="00621E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1.13</w:t>
            </w:r>
          </w:p>
        </w:tc>
        <w:tc>
          <w:tcPr>
            <w:tcW w:w="1484" w:type="pct"/>
            <w:shd w:val="clear" w:color="auto" w:fill="auto"/>
            <w:vAlign w:val="center"/>
          </w:tcPr>
          <w:p w14:paraId="0028CCDB" w14:textId="51456459" w:rsidR="00621ED7" w:rsidRDefault="00621ED7" w:rsidP="00621E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Gwarancja </w:t>
            </w:r>
          </w:p>
        </w:tc>
        <w:tc>
          <w:tcPr>
            <w:tcW w:w="3178" w:type="pct"/>
            <w:shd w:val="clear" w:color="auto" w:fill="auto"/>
            <w:vAlign w:val="center"/>
          </w:tcPr>
          <w:p w14:paraId="384797F8" w14:textId="6679E1FA" w:rsidR="00621ED7" w:rsidRPr="002323AB" w:rsidRDefault="00621ED7" w:rsidP="00621ED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23AB">
              <w:rPr>
                <w:rFonts w:asciiTheme="minorHAnsi" w:hAnsiTheme="minorHAnsi" w:cstheme="minorHAnsi"/>
                <w:b/>
                <w:sz w:val="20"/>
                <w:szCs w:val="20"/>
              </w:rPr>
              <w:t>Całodobowe wsparcie przez cały rok (24x7x365).</w:t>
            </w:r>
          </w:p>
        </w:tc>
      </w:tr>
    </w:tbl>
    <w:p w14:paraId="741D5F0A" w14:textId="77777777" w:rsidR="001469BD" w:rsidRPr="00D25398" w:rsidRDefault="001469BD" w:rsidP="001469BD">
      <w:pPr>
        <w:rPr>
          <w:rFonts w:ascii="Verdana" w:hAnsi="Verdana"/>
          <w:b/>
          <w:sz w:val="20"/>
          <w:szCs w:val="20"/>
        </w:rPr>
      </w:pPr>
      <w:r w:rsidRPr="00D25398">
        <w:rPr>
          <w:rFonts w:ascii="Verdana" w:hAnsi="Verdana"/>
          <w:b/>
          <w:sz w:val="20"/>
          <w:szCs w:val="20"/>
        </w:rPr>
        <w:lastRenderedPageBreak/>
        <w:t>Warunki dostawy i gwarancji:</w:t>
      </w:r>
    </w:p>
    <w:p w14:paraId="25D3FFB1" w14:textId="77777777" w:rsidR="001469BD" w:rsidRPr="00D25398" w:rsidRDefault="001469BD" w:rsidP="001469BD">
      <w:pPr>
        <w:rPr>
          <w:rFonts w:ascii="Verdana" w:hAnsi="Verdana"/>
          <w:sz w:val="20"/>
          <w:szCs w:val="20"/>
        </w:rPr>
      </w:pPr>
    </w:p>
    <w:p w14:paraId="5104E2EC" w14:textId="2E6BB722" w:rsidR="001469BD" w:rsidRPr="00D25398" w:rsidRDefault="001469BD" w:rsidP="001469BD">
      <w:pPr>
        <w:pStyle w:val="Akapitzlist"/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D25398">
        <w:rPr>
          <w:rFonts w:ascii="Verdana" w:hAnsi="Verdana"/>
          <w:sz w:val="20"/>
          <w:szCs w:val="20"/>
        </w:rPr>
        <w:t xml:space="preserve">Przedmiot zamówienia </w:t>
      </w:r>
      <w:r>
        <w:rPr>
          <w:rFonts w:ascii="Verdana" w:hAnsi="Verdana"/>
          <w:sz w:val="20"/>
          <w:szCs w:val="20"/>
        </w:rPr>
        <w:t>zostanie dostarczony</w:t>
      </w:r>
      <w:r w:rsidRPr="00D25398">
        <w:rPr>
          <w:rFonts w:ascii="Verdana" w:hAnsi="Verdana"/>
          <w:sz w:val="20"/>
          <w:szCs w:val="20"/>
        </w:rPr>
        <w:t xml:space="preserve"> do siedziby Zamawiającego tj. do budynku przy </w:t>
      </w:r>
      <w:r w:rsidRPr="00D25398">
        <w:rPr>
          <w:rFonts w:ascii="Verdana" w:hAnsi="Verdana"/>
          <w:sz w:val="20"/>
          <w:szCs w:val="20"/>
        </w:rPr>
        <w:br/>
        <w:t xml:space="preserve">ul. </w:t>
      </w:r>
      <w:r>
        <w:rPr>
          <w:rFonts w:ascii="Verdana" w:hAnsi="Verdana"/>
          <w:sz w:val="20"/>
          <w:szCs w:val="20"/>
        </w:rPr>
        <w:t>Technicznej</w:t>
      </w:r>
      <w:r w:rsidRPr="00D2539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4</w:t>
      </w:r>
      <w:r w:rsidRPr="00D25398">
        <w:rPr>
          <w:rFonts w:ascii="Verdana" w:hAnsi="Verdana"/>
          <w:sz w:val="20"/>
          <w:szCs w:val="20"/>
        </w:rPr>
        <w:t>, 20-</w:t>
      </w:r>
      <w:r>
        <w:rPr>
          <w:rFonts w:ascii="Verdana" w:hAnsi="Verdana"/>
          <w:sz w:val="20"/>
          <w:szCs w:val="20"/>
        </w:rPr>
        <w:t>151</w:t>
      </w:r>
      <w:r w:rsidRPr="00D25398">
        <w:rPr>
          <w:rFonts w:ascii="Verdana" w:hAnsi="Verdana"/>
          <w:sz w:val="20"/>
          <w:szCs w:val="20"/>
        </w:rPr>
        <w:t xml:space="preserve"> Lublin (ze wskazaniem pomieszczenia przez Zamawiającego, </w:t>
      </w:r>
      <w:r>
        <w:rPr>
          <w:rFonts w:ascii="Verdana" w:hAnsi="Verdana"/>
          <w:sz w:val="20"/>
          <w:szCs w:val="20"/>
        </w:rPr>
        <w:br/>
      </w:r>
      <w:r w:rsidRPr="00D25398">
        <w:rPr>
          <w:rFonts w:ascii="Verdana" w:hAnsi="Verdana"/>
          <w:sz w:val="20"/>
          <w:szCs w:val="20"/>
        </w:rPr>
        <w:t xml:space="preserve">gdzie </w:t>
      </w:r>
      <w:r>
        <w:rPr>
          <w:rFonts w:ascii="Verdana" w:hAnsi="Verdana"/>
          <w:sz w:val="20"/>
          <w:szCs w:val="20"/>
        </w:rPr>
        <w:t>zostanie złożony</w:t>
      </w:r>
      <w:r w:rsidRPr="00D25398">
        <w:rPr>
          <w:rFonts w:ascii="Verdana" w:hAnsi="Verdana"/>
          <w:sz w:val="20"/>
          <w:szCs w:val="20"/>
        </w:rPr>
        <w:t xml:space="preserve"> dostarczany sprzęt), będącym siedzibą Generalnej Dyrekcji Dróg </w:t>
      </w:r>
      <w:r w:rsidR="00A737D6">
        <w:rPr>
          <w:rFonts w:ascii="Verdana" w:hAnsi="Verdana"/>
          <w:sz w:val="20"/>
          <w:szCs w:val="20"/>
        </w:rPr>
        <w:br/>
      </w:r>
      <w:r w:rsidRPr="00D25398">
        <w:rPr>
          <w:rFonts w:ascii="Verdana" w:hAnsi="Verdana"/>
          <w:sz w:val="20"/>
          <w:szCs w:val="20"/>
        </w:rPr>
        <w:t>Krajowych i Autostrad Oddział w Lublinie.</w:t>
      </w:r>
    </w:p>
    <w:p w14:paraId="4382455C" w14:textId="77777777" w:rsidR="001469BD" w:rsidRPr="00D25398" w:rsidRDefault="001469BD" w:rsidP="001469BD">
      <w:pPr>
        <w:pStyle w:val="Akapitzlist"/>
        <w:numPr>
          <w:ilvl w:val="0"/>
          <w:numId w:val="12"/>
        </w:numPr>
        <w:tabs>
          <w:tab w:val="left" w:pos="426"/>
        </w:tabs>
        <w:ind w:hanging="720"/>
        <w:jc w:val="both"/>
        <w:rPr>
          <w:rFonts w:ascii="Verdana" w:hAnsi="Verdana"/>
          <w:sz w:val="20"/>
          <w:szCs w:val="20"/>
        </w:rPr>
      </w:pPr>
      <w:r w:rsidRPr="00D25398">
        <w:rPr>
          <w:rFonts w:ascii="Verdana" w:hAnsi="Verdana"/>
          <w:sz w:val="20"/>
          <w:szCs w:val="20"/>
        </w:rPr>
        <w:t xml:space="preserve">Termin dostawy – </w:t>
      </w:r>
      <w:r w:rsidRPr="00D25398">
        <w:rPr>
          <w:rFonts w:ascii="Verdana" w:hAnsi="Verdana"/>
          <w:b/>
          <w:sz w:val="20"/>
          <w:szCs w:val="20"/>
        </w:rPr>
        <w:t xml:space="preserve">do </w:t>
      </w:r>
      <w:r>
        <w:rPr>
          <w:rFonts w:ascii="Verdana" w:hAnsi="Verdana"/>
          <w:b/>
          <w:sz w:val="20"/>
          <w:szCs w:val="20"/>
        </w:rPr>
        <w:t>60</w:t>
      </w:r>
      <w:r w:rsidRPr="00D25398">
        <w:rPr>
          <w:rFonts w:ascii="Verdana" w:hAnsi="Verdana"/>
          <w:b/>
          <w:sz w:val="20"/>
          <w:szCs w:val="20"/>
        </w:rPr>
        <w:t xml:space="preserve"> dni </w:t>
      </w:r>
      <w:r w:rsidRPr="00D25398">
        <w:rPr>
          <w:rFonts w:ascii="Verdana" w:hAnsi="Verdana"/>
          <w:sz w:val="20"/>
          <w:szCs w:val="20"/>
        </w:rPr>
        <w:t>od daty podpisania umowy.</w:t>
      </w:r>
    </w:p>
    <w:p w14:paraId="77ABBB27" w14:textId="77777777" w:rsidR="001469BD" w:rsidRPr="00D25398" w:rsidRDefault="001469BD" w:rsidP="001469BD">
      <w:pPr>
        <w:pStyle w:val="Akapitzlist"/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D25398">
        <w:rPr>
          <w:rFonts w:ascii="Verdana" w:hAnsi="Verdana"/>
          <w:sz w:val="20"/>
          <w:szCs w:val="20"/>
        </w:rPr>
        <w:t xml:space="preserve">W ramach dostawy Wykonawca </w:t>
      </w:r>
      <w:r>
        <w:rPr>
          <w:rFonts w:ascii="Verdana" w:hAnsi="Verdana"/>
          <w:sz w:val="20"/>
          <w:szCs w:val="20"/>
        </w:rPr>
        <w:t>zobowiązuje się</w:t>
      </w:r>
      <w:r w:rsidRPr="00D25398">
        <w:rPr>
          <w:rFonts w:ascii="Verdana" w:hAnsi="Verdana"/>
          <w:sz w:val="20"/>
          <w:szCs w:val="20"/>
        </w:rPr>
        <w:t xml:space="preserve"> przekazać Zamawiającemu sprzęt </w:t>
      </w:r>
      <w:r w:rsidRPr="00D25398">
        <w:rPr>
          <w:rFonts w:ascii="Verdana" w:hAnsi="Verdana"/>
          <w:sz w:val="20"/>
          <w:szCs w:val="20"/>
        </w:rPr>
        <w:br/>
        <w:t xml:space="preserve">w oryginalnych opakowaniach, zabezpieczonych fabrycznie przez producenta sprzętu. </w:t>
      </w:r>
    </w:p>
    <w:p w14:paraId="1237B41E" w14:textId="59E49414" w:rsidR="001469BD" w:rsidRPr="00D25398" w:rsidRDefault="001469BD" w:rsidP="001469BD">
      <w:pPr>
        <w:pStyle w:val="Akapitzlist"/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D25398">
        <w:rPr>
          <w:rFonts w:ascii="Verdana" w:hAnsi="Verdana"/>
          <w:sz w:val="20"/>
          <w:szCs w:val="20"/>
        </w:rPr>
        <w:t xml:space="preserve">Odbiór będzie uważany za całkowity dopiero po podpisaniu przez obie strony protokołu </w:t>
      </w:r>
      <w:r>
        <w:rPr>
          <w:rFonts w:ascii="Verdana" w:hAnsi="Verdana"/>
          <w:sz w:val="20"/>
          <w:szCs w:val="20"/>
        </w:rPr>
        <w:br/>
      </w:r>
      <w:bookmarkStart w:id="0" w:name="_Hlk230610351"/>
      <w:r w:rsidR="00A737D6">
        <w:rPr>
          <w:rFonts w:ascii="Verdana" w:hAnsi="Verdana"/>
          <w:sz w:val="20"/>
          <w:szCs w:val="20"/>
        </w:rPr>
        <w:t xml:space="preserve">odbioru końcowego </w:t>
      </w:r>
      <w:bookmarkEnd w:id="0"/>
      <w:r w:rsidRPr="00D25398">
        <w:rPr>
          <w:rFonts w:ascii="Verdana" w:hAnsi="Verdana"/>
          <w:sz w:val="20"/>
          <w:szCs w:val="20"/>
        </w:rPr>
        <w:t>z zachowanie</w:t>
      </w:r>
      <w:r>
        <w:rPr>
          <w:rFonts w:ascii="Verdana" w:hAnsi="Verdana"/>
          <w:sz w:val="20"/>
          <w:szCs w:val="20"/>
        </w:rPr>
        <w:t>m</w:t>
      </w:r>
      <w:r w:rsidRPr="00D25398">
        <w:rPr>
          <w:rFonts w:ascii="Verdana" w:hAnsi="Verdana"/>
          <w:sz w:val="20"/>
          <w:szCs w:val="20"/>
        </w:rPr>
        <w:t xml:space="preserve"> terminu określonego w pkt. 2.</w:t>
      </w:r>
    </w:p>
    <w:p w14:paraId="7E059A91" w14:textId="38B0A95F" w:rsidR="001469BD" w:rsidRPr="00782A72" w:rsidRDefault="001469BD" w:rsidP="001469BD">
      <w:pPr>
        <w:pStyle w:val="Akapitzlist"/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bookmarkStart w:id="1" w:name="_Hlk230164001"/>
      <w:r w:rsidRPr="0010251A">
        <w:rPr>
          <w:rFonts w:ascii="Verdana" w:hAnsi="Verdana"/>
          <w:sz w:val="20"/>
          <w:szCs w:val="20"/>
        </w:rPr>
        <w:t xml:space="preserve">Na dostarczony sprzęt Wykonawca udziela </w:t>
      </w:r>
      <w:r w:rsidRPr="00A74E76">
        <w:rPr>
          <w:rFonts w:ascii="Verdana" w:hAnsi="Verdana"/>
          <w:b/>
          <w:sz w:val="20"/>
          <w:szCs w:val="20"/>
          <w:u w:val="single"/>
        </w:rPr>
        <w:t>minimum 36 miesięcy</w:t>
      </w:r>
      <w:r w:rsidRPr="00A74E76">
        <w:rPr>
          <w:rFonts w:ascii="Verdana" w:hAnsi="Verdana"/>
          <w:sz w:val="20"/>
          <w:szCs w:val="20"/>
          <w:u w:val="single"/>
        </w:rPr>
        <w:t xml:space="preserve"> gwarancji</w:t>
      </w:r>
      <w:r>
        <w:rPr>
          <w:rFonts w:ascii="Verdana" w:hAnsi="Verdana"/>
          <w:sz w:val="20"/>
          <w:szCs w:val="20"/>
          <w:u w:val="single"/>
        </w:rPr>
        <w:t xml:space="preserve"> producenta sprzętu (stosowną dokumentację należy dołączyć do oferty)</w:t>
      </w:r>
      <w:r w:rsidRPr="00A74E76">
        <w:rPr>
          <w:rFonts w:ascii="Verdana" w:hAnsi="Verdana"/>
          <w:sz w:val="20"/>
          <w:szCs w:val="20"/>
          <w:u w:val="single"/>
        </w:rPr>
        <w:t>.</w:t>
      </w:r>
    </w:p>
    <w:p w14:paraId="6C5E646C" w14:textId="2A36564D" w:rsidR="00782A72" w:rsidRDefault="00782A72" w:rsidP="00782A72">
      <w:pPr>
        <w:tabs>
          <w:tab w:val="left" w:pos="426"/>
        </w:tabs>
        <w:jc w:val="both"/>
        <w:rPr>
          <w:rFonts w:ascii="Verdana" w:hAnsi="Verdana"/>
          <w:sz w:val="20"/>
          <w:szCs w:val="20"/>
        </w:rPr>
      </w:pPr>
    </w:p>
    <w:p w14:paraId="019999CC" w14:textId="77777777" w:rsidR="00782A72" w:rsidRPr="00782A72" w:rsidRDefault="00782A72" w:rsidP="00782A72">
      <w:pPr>
        <w:tabs>
          <w:tab w:val="left" w:pos="426"/>
        </w:tabs>
        <w:jc w:val="both"/>
        <w:rPr>
          <w:rFonts w:ascii="Verdana" w:hAnsi="Verdana"/>
          <w:sz w:val="20"/>
          <w:szCs w:val="20"/>
        </w:rPr>
      </w:pPr>
    </w:p>
    <w:p w14:paraId="3807AB4E" w14:textId="36DEC60B" w:rsidR="001469BD" w:rsidRPr="0010251A" w:rsidRDefault="001469BD" w:rsidP="001469BD">
      <w:pPr>
        <w:pStyle w:val="Akapitzlist"/>
        <w:numPr>
          <w:ilvl w:val="0"/>
          <w:numId w:val="12"/>
        </w:numPr>
        <w:tabs>
          <w:tab w:val="left" w:pos="426"/>
          <w:tab w:val="left" w:pos="851"/>
          <w:tab w:val="left" w:pos="1560"/>
        </w:tabs>
        <w:ind w:left="426" w:hanging="426"/>
        <w:jc w:val="both"/>
        <w:rPr>
          <w:rFonts w:ascii="Verdana" w:hAnsi="Verdana"/>
          <w:sz w:val="20"/>
          <w:szCs w:val="20"/>
        </w:rPr>
      </w:pPr>
      <w:bookmarkStart w:id="2" w:name="_Hlk230164074"/>
      <w:bookmarkEnd w:id="1"/>
      <w:r w:rsidRPr="0010251A">
        <w:rPr>
          <w:rFonts w:ascii="Verdana" w:hAnsi="Verdana"/>
          <w:sz w:val="20"/>
          <w:szCs w:val="20"/>
        </w:rPr>
        <w:t>Czas reakcji na zgłoszone uszkodzeni</w:t>
      </w:r>
      <w:r>
        <w:rPr>
          <w:rFonts w:ascii="Verdana" w:hAnsi="Verdana"/>
          <w:sz w:val="20"/>
          <w:szCs w:val="20"/>
        </w:rPr>
        <w:t>a</w:t>
      </w:r>
      <w:r w:rsidRPr="0010251A">
        <w:rPr>
          <w:rFonts w:ascii="Verdana" w:hAnsi="Verdana"/>
          <w:sz w:val="20"/>
          <w:szCs w:val="20"/>
        </w:rPr>
        <w:t xml:space="preserve"> sprzętu (faktyczne podjęcie działań) nie przekroczy </w:t>
      </w:r>
      <w:r>
        <w:rPr>
          <w:rFonts w:ascii="Verdana" w:hAnsi="Verdana"/>
          <w:sz w:val="20"/>
          <w:szCs w:val="20"/>
        </w:rPr>
        <w:br/>
      </w:r>
      <w:r w:rsidRPr="00782A72">
        <w:rPr>
          <w:rFonts w:ascii="Verdana" w:hAnsi="Verdana"/>
          <w:b/>
          <w:bCs/>
          <w:sz w:val="20"/>
          <w:szCs w:val="20"/>
        </w:rPr>
        <w:t>4 godzin</w:t>
      </w:r>
      <w:r w:rsidRPr="0010251A">
        <w:rPr>
          <w:rFonts w:ascii="Verdana" w:hAnsi="Verdana"/>
          <w:sz w:val="20"/>
          <w:szCs w:val="20"/>
        </w:rPr>
        <w:t xml:space="preserve">, a sama naprawa </w:t>
      </w:r>
      <w:r>
        <w:rPr>
          <w:rFonts w:ascii="Verdana" w:hAnsi="Verdana"/>
          <w:sz w:val="20"/>
          <w:szCs w:val="20"/>
        </w:rPr>
        <w:t xml:space="preserve">odbywa się w tzw. trybie </w:t>
      </w:r>
      <w:proofErr w:type="spellStart"/>
      <w:r w:rsidRPr="00162F7E">
        <w:rPr>
          <w:rFonts w:ascii="Verdana" w:hAnsi="Verdana"/>
          <w:sz w:val="20"/>
          <w:szCs w:val="20"/>
        </w:rPr>
        <w:t>Onsite</w:t>
      </w:r>
      <w:proofErr w:type="spellEnd"/>
      <w:r>
        <w:rPr>
          <w:rFonts w:ascii="Verdana" w:hAnsi="Verdana"/>
          <w:sz w:val="20"/>
          <w:szCs w:val="20"/>
        </w:rPr>
        <w:t xml:space="preserve"> (</w:t>
      </w:r>
      <w:r w:rsidRPr="00162F7E">
        <w:rPr>
          <w:rFonts w:ascii="Verdana" w:hAnsi="Verdana"/>
          <w:sz w:val="20"/>
          <w:szCs w:val="20"/>
        </w:rPr>
        <w:t>dokon</w:t>
      </w:r>
      <w:r>
        <w:rPr>
          <w:rFonts w:ascii="Verdana" w:hAnsi="Verdana"/>
          <w:sz w:val="20"/>
          <w:szCs w:val="20"/>
        </w:rPr>
        <w:t>anie</w:t>
      </w:r>
      <w:r w:rsidRPr="00162F7E">
        <w:rPr>
          <w:rFonts w:ascii="Verdana" w:hAnsi="Verdana"/>
          <w:sz w:val="20"/>
          <w:szCs w:val="20"/>
        </w:rPr>
        <w:t xml:space="preserve"> naprawy </w:t>
      </w:r>
      <w:r w:rsidR="00782A72">
        <w:rPr>
          <w:rFonts w:ascii="Verdana" w:hAnsi="Verdana"/>
          <w:sz w:val="20"/>
          <w:szCs w:val="20"/>
        </w:rPr>
        <w:br/>
      </w:r>
      <w:r w:rsidRPr="00162F7E">
        <w:rPr>
          <w:rFonts w:ascii="Verdana" w:hAnsi="Verdana"/>
          <w:sz w:val="20"/>
          <w:szCs w:val="20"/>
        </w:rPr>
        <w:t>bezpośrednio</w:t>
      </w:r>
      <w:r>
        <w:rPr>
          <w:rFonts w:ascii="Verdana" w:hAnsi="Verdana"/>
          <w:sz w:val="20"/>
          <w:szCs w:val="20"/>
        </w:rPr>
        <w:t xml:space="preserve"> w miejscu użytkowania) i </w:t>
      </w:r>
      <w:r w:rsidRPr="0010251A">
        <w:rPr>
          <w:rFonts w:ascii="Verdana" w:hAnsi="Verdana"/>
          <w:sz w:val="20"/>
          <w:szCs w:val="20"/>
        </w:rPr>
        <w:t xml:space="preserve">nie może trwać dłużej niż </w:t>
      </w:r>
      <w:r w:rsidRPr="00782A72">
        <w:rPr>
          <w:rFonts w:ascii="Verdana" w:hAnsi="Verdana"/>
          <w:b/>
          <w:bCs/>
          <w:sz w:val="20"/>
          <w:szCs w:val="20"/>
        </w:rPr>
        <w:t>8 godzin</w:t>
      </w:r>
      <w:r w:rsidR="002A2D88">
        <w:rPr>
          <w:rFonts w:ascii="Verdana" w:hAnsi="Verdana"/>
          <w:b/>
          <w:bCs/>
          <w:sz w:val="20"/>
          <w:szCs w:val="20"/>
        </w:rPr>
        <w:t xml:space="preserve"> </w:t>
      </w:r>
      <w:r w:rsidRPr="0010251A">
        <w:rPr>
          <w:rFonts w:ascii="Verdana" w:hAnsi="Verdana"/>
          <w:sz w:val="20"/>
          <w:szCs w:val="20"/>
        </w:rPr>
        <w:t>(</w:t>
      </w:r>
      <w:r>
        <w:rPr>
          <w:rFonts w:ascii="Verdana" w:hAnsi="Verdana"/>
          <w:sz w:val="20"/>
          <w:szCs w:val="20"/>
        </w:rPr>
        <w:t xml:space="preserve">licząc </w:t>
      </w:r>
      <w:r w:rsidRPr="0010251A">
        <w:rPr>
          <w:rFonts w:ascii="Verdana" w:hAnsi="Verdana"/>
          <w:sz w:val="20"/>
          <w:szCs w:val="20"/>
        </w:rPr>
        <w:t xml:space="preserve">od momentu zgłoszenia). </w:t>
      </w:r>
    </w:p>
    <w:p w14:paraId="1943A847" w14:textId="77777777" w:rsidR="001469BD" w:rsidRDefault="001469BD" w:rsidP="001469BD">
      <w:pPr>
        <w:pStyle w:val="Akapitzlist"/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bookmarkStart w:id="3" w:name="_Hlk230164159"/>
      <w:bookmarkStart w:id="4" w:name="_Hlk230164209"/>
      <w:bookmarkEnd w:id="2"/>
      <w:r w:rsidRPr="0010251A">
        <w:rPr>
          <w:rFonts w:ascii="Verdana" w:hAnsi="Verdana"/>
          <w:sz w:val="20"/>
          <w:szCs w:val="20"/>
        </w:rPr>
        <w:t xml:space="preserve">Zgłoszenia Zamawiającego w okresie gwarancji będą odbierane przez Wykonawcę </w:t>
      </w:r>
      <w:r w:rsidRPr="0010251A">
        <w:rPr>
          <w:rFonts w:ascii="Verdana" w:hAnsi="Verdana"/>
          <w:sz w:val="20"/>
          <w:szCs w:val="20"/>
        </w:rPr>
        <w:br/>
        <w:t xml:space="preserve">w </w:t>
      </w:r>
      <w:r>
        <w:rPr>
          <w:rFonts w:ascii="Verdana" w:hAnsi="Verdana"/>
          <w:sz w:val="20"/>
          <w:szCs w:val="20"/>
        </w:rPr>
        <w:t xml:space="preserve">trybie </w:t>
      </w:r>
      <w:r w:rsidRPr="002323AB">
        <w:rPr>
          <w:rFonts w:ascii="Verdana" w:hAnsi="Verdana"/>
          <w:b/>
          <w:bCs/>
          <w:sz w:val="20"/>
          <w:szCs w:val="20"/>
        </w:rPr>
        <w:t>24x7x365 (nieprzerwanie)</w:t>
      </w:r>
      <w:r>
        <w:rPr>
          <w:rFonts w:ascii="Verdana" w:hAnsi="Verdana"/>
          <w:sz w:val="20"/>
          <w:szCs w:val="20"/>
        </w:rPr>
        <w:t xml:space="preserve">, tj. </w:t>
      </w:r>
      <w:r w:rsidRPr="00162F7E">
        <w:rPr>
          <w:rFonts w:ascii="Verdana" w:hAnsi="Verdana"/>
          <w:sz w:val="20"/>
          <w:szCs w:val="20"/>
        </w:rPr>
        <w:t xml:space="preserve">gotowość </w:t>
      </w:r>
      <w:r>
        <w:rPr>
          <w:rFonts w:ascii="Verdana" w:hAnsi="Verdana"/>
          <w:sz w:val="20"/>
          <w:szCs w:val="20"/>
        </w:rPr>
        <w:t xml:space="preserve">Wykonawcy </w:t>
      </w:r>
      <w:r w:rsidRPr="00162F7E">
        <w:rPr>
          <w:rFonts w:ascii="Verdana" w:hAnsi="Verdana"/>
          <w:sz w:val="20"/>
          <w:szCs w:val="20"/>
        </w:rPr>
        <w:t xml:space="preserve">przez 24 godziny na dobę, </w:t>
      </w:r>
      <w:r>
        <w:rPr>
          <w:rFonts w:ascii="Verdana" w:hAnsi="Verdana"/>
          <w:sz w:val="20"/>
          <w:szCs w:val="20"/>
        </w:rPr>
        <w:br/>
      </w:r>
      <w:r w:rsidRPr="00162F7E">
        <w:rPr>
          <w:rFonts w:ascii="Verdana" w:hAnsi="Verdana"/>
          <w:sz w:val="20"/>
          <w:szCs w:val="20"/>
        </w:rPr>
        <w:t>7 dni w tygodniu, przez wszystkie 365 dni w roku (w latach przestępnych – 366</w:t>
      </w:r>
      <w:r>
        <w:rPr>
          <w:rFonts w:ascii="Verdana" w:hAnsi="Verdana"/>
          <w:sz w:val="20"/>
          <w:szCs w:val="20"/>
        </w:rPr>
        <w:t xml:space="preserve"> dni</w:t>
      </w:r>
      <w:r w:rsidRPr="00162F7E">
        <w:rPr>
          <w:rFonts w:ascii="Verdana" w:hAnsi="Verdana"/>
          <w:sz w:val="20"/>
          <w:szCs w:val="20"/>
        </w:rPr>
        <w:t>).</w:t>
      </w:r>
    </w:p>
    <w:bookmarkEnd w:id="3"/>
    <w:p w14:paraId="539B7692" w14:textId="10B09DA2" w:rsidR="001469BD" w:rsidRPr="0010251A" w:rsidRDefault="001469BD" w:rsidP="001469BD">
      <w:pPr>
        <w:pStyle w:val="Akapitzlist"/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10251A">
        <w:rPr>
          <w:rFonts w:ascii="Verdana" w:hAnsi="Verdana"/>
          <w:sz w:val="20"/>
          <w:szCs w:val="20"/>
        </w:rPr>
        <w:t xml:space="preserve">W przypadku uszkodzenia nośników danych (np. dysków, pamięć </w:t>
      </w:r>
      <w:proofErr w:type="spellStart"/>
      <w:r w:rsidRPr="0010251A">
        <w:rPr>
          <w:rFonts w:ascii="Verdana" w:hAnsi="Verdana"/>
          <w:sz w:val="20"/>
          <w:szCs w:val="20"/>
        </w:rPr>
        <w:t>flash</w:t>
      </w:r>
      <w:proofErr w:type="spellEnd"/>
      <w:r w:rsidRPr="0010251A">
        <w:rPr>
          <w:rFonts w:ascii="Verdana" w:hAnsi="Verdana"/>
          <w:sz w:val="20"/>
          <w:szCs w:val="20"/>
        </w:rPr>
        <w:t xml:space="preserve">) ich naprawa będzie wykonywana w miejscu użytkowania lub będą one wymieniane na nowe bez odbioru </w:t>
      </w:r>
      <w:r w:rsidR="002A2D88">
        <w:rPr>
          <w:rFonts w:ascii="Verdana" w:hAnsi="Verdana"/>
          <w:sz w:val="20"/>
          <w:szCs w:val="20"/>
        </w:rPr>
        <w:br/>
      </w:r>
      <w:r w:rsidRPr="0010251A">
        <w:rPr>
          <w:rFonts w:ascii="Verdana" w:hAnsi="Verdana"/>
          <w:sz w:val="20"/>
          <w:szCs w:val="20"/>
        </w:rPr>
        <w:t>uszkodzonych</w:t>
      </w:r>
      <w:r w:rsidR="00F262C6">
        <w:rPr>
          <w:rFonts w:ascii="Verdana" w:hAnsi="Verdana"/>
          <w:sz w:val="20"/>
          <w:szCs w:val="20"/>
        </w:rPr>
        <w:t xml:space="preserve"> </w:t>
      </w:r>
      <w:r w:rsidRPr="002323AB">
        <w:rPr>
          <w:rFonts w:ascii="Verdana" w:hAnsi="Verdana"/>
          <w:b/>
          <w:bCs/>
          <w:sz w:val="20"/>
          <w:szCs w:val="20"/>
        </w:rPr>
        <w:t>(</w:t>
      </w:r>
      <w:r w:rsidRPr="00910680">
        <w:rPr>
          <w:rFonts w:ascii="Verdana" w:hAnsi="Verdana"/>
          <w:b/>
          <w:bCs/>
          <w:sz w:val="20"/>
          <w:szCs w:val="20"/>
        </w:rPr>
        <w:t>uszkodzony sprzęt pozostaje własnością Zamawiającego</w:t>
      </w:r>
      <w:r w:rsidR="002A2D88" w:rsidRPr="00910680">
        <w:rPr>
          <w:rFonts w:ascii="Verdana" w:hAnsi="Verdana"/>
          <w:b/>
          <w:bCs/>
          <w:sz w:val="20"/>
          <w:szCs w:val="20"/>
        </w:rPr>
        <w:t xml:space="preserve"> </w:t>
      </w:r>
      <w:r w:rsidR="002A2D88" w:rsidRPr="00910680">
        <w:rPr>
          <w:rFonts w:ascii="Verdana" w:hAnsi="Verdana"/>
          <w:b/>
          <w:bCs/>
          <w:sz w:val="20"/>
          <w:szCs w:val="20"/>
        </w:rPr>
        <w:br/>
      </w:r>
      <w:bookmarkStart w:id="5" w:name="_Hlk230610396"/>
      <w:r w:rsidR="002A2D88" w:rsidRPr="00910680">
        <w:rPr>
          <w:rFonts w:ascii="Verdana" w:hAnsi="Verdana"/>
          <w:b/>
          <w:bCs/>
          <w:sz w:val="20"/>
          <w:szCs w:val="20"/>
        </w:rPr>
        <w:t>- wymagane jest stosowane oświadczenie podmiotu realizującego serwis</w:t>
      </w:r>
      <w:r w:rsidRPr="002323AB">
        <w:rPr>
          <w:rFonts w:ascii="Verdana" w:hAnsi="Verdana"/>
          <w:b/>
          <w:bCs/>
          <w:sz w:val="20"/>
          <w:szCs w:val="20"/>
        </w:rPr>
        <w:t>)</w:t>
      </w:r>
      <w:bookmarkEnd w:id="5"/>
      <w:r w:rsidRPr="0010251A">
        <w:rPr>
          <w:rFonts w:ascii="Verdana" w:hAnsi="Verdana"/>
          <w:sz w:val="20"/>
          <w:szCs w:val="20"/>
        </w:rPr>
        <w:t>.</w:t>
      </w:r>
    </w:p>
    <w:p w14:paraId="0E20A385" w14:textId="28BE8903" w:rsidR="001469BD" w:rsidRDefault="001469BD" w:rsidP="001469BD">
      <w:pPr>
        <w:pStyle w:val="Akapitzlist"/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10251A">
        <w:rPr>
          <w:rFonts w:ascii="Verdana" w:hAnsi="Verdana"/>
          <w:sz w:val="20"/>
          <w:szCs w:val="20"/>
        </w:rPr>
        <w:t xml:space="preserve">Całkowity czas naprawy licząc od momentu zgłoszenia </w:t>
      </w:r>
      <w:r w:rsidRPr="002323AB">
        <w:rPr>
          <w:rFonts w:ascii="Verdana" w:hAnsi="Verdana"/>
          <w:bCs/>
          <w:sz w:val="20"/>
          <w:szCs w:val="20"/>
          <w:u w:val="single"/>
        </w:rPr>
        <w:t xml:space="preserve">nie będzie trwać dłużej niż </w:t>
      </w:r>
      <w:r w:rsidR="00782A72" w:rsidRPr="002323AB">
        <w:rPr>
          <w:rFonts w:ascii="Verdana" w:hAnsi="Verdana"/>
          <w:bCs/>
          <w:sz w:val="20"/>
          <w:szCs w:val="20"/>
          <w:u w:val="single"/>
        </w:rPr>
        <w:br/>
        <w:t>8</w:t>
      </w:r>
      <w:r w:rsidRPr="002323AB">
        <w:rPr>
          <w:rFonts w:ascii="Verdana" w:hAnsi="Verdana"/>
          <w:bCs/>
          <w:sz w:val="20"/>
          <w:szCs w:val="20"/>
          <w:u w:val="single"/>
        </w:rPr>
        <w:t xml:space="preserve"> godzin</w:t>
      </w:r>
      <w:r w:rsidRPr="00910680">
        <w:rPr>
          <w:rFonts w:ascii="Verdana" w:hAnsi="Verdana"/>
          <w:bCs/>
          <w:sz w:val="20"/>
          <w:szCs w:val="20"/>
        </w:rPr>
        <w:t>. Po tym okresie Wykonawca zobowiązuje się dostarczyć na własny koszt sprzęt zastępczy o parametrach nie gorszych niż uszkodzony</w:t>
      </w:r>
      <w:r w:rsidRPr="00DA23CB">
        <w:rPr>
          <w:rFonts w:ascii="Verdana" w:hAnsi="Verdana"/>
          <w:sz w:val="20"/>
          <w:szCs w:val="20"/>
        </w:rPr>
        <w:t xml:space="preserve"> w czasie kolejnych </w:t>
      </w:r>
      <w:r w:rsidR="006B7A7E">
        <w:rPr>
          <w:rFonts w:ascii="Verdana" w:hAnsi="Verdana"/>
          <w:b/>
          <w:bCs/>
          <w:sz w:val="20"/>
          <w:szCs w:val="20"/>
        </w:rPr>
        <w:t>4</w:t>
      </w:r>
      <w:r w:rsidRPr="00DA23CB">
        <w:rPr>
          <w:rFonts w:ascii="Verdana" w:hAnsi="Verdana"/>
          <w:b/>
          <w:bCs/>
          <w:sz w:val="20"/>
          <w:szCs w:val="20"/>
        </w:rPr>
        <w:t xml:space="preserve"> godzin</w:t>
      </w:r>
      <w:r w:rsidRPr="00DA23CB">
        <w:rPr>
          <w:rFonts w:ascii="Verdana" w:hAnsi="Verdana"/>
          <w:sz w:val="20"/>
          <w:szCs w:val="20"/>
        </w:rPr>
        <w:t xml:space="preserve"> </w:t>
      </w:r>
      <w:r w:rsidR="002A2D88">
        <w:rPr>
          <w:rFonts w:ascii="Verdana" w:hAnsi="Verdana"/>
          <w:sz w:val="20"/>
          <w:szCs w:val="20"/>
        </w:rPr>
        <w:br/>
      </w:r>
      <w:r w:rsidRPr="00DA23CB">
        <w:rPr>
          <w:rFonts w:ascii="Verdana" w:hAnsi="Verdana"/>
          <w:sz w:val="20"/>
          <w:szCs w:val="20"/>
        </w:rPr>
        <w:t>pod rygorem kar umownych</w:t>
      </w:r>
      <w:r>
        <w:rPr>
          <w:rFonts w:ascii="Verdana" w:hAnsi="Verdana"/>
          <w:sz w:val="20"/>
          <w:szCs w:val="20"/>
        </w:rPr>
        <w:t xml:space="preserve">. </w:t>
      </w:r>
    </w:p>
    <w:p w14:paraId="74D93FF6" w14:textId="309B057E" w:rsidR="002A2D88" w:rsidRPr="0010251A" w:rsidRDefault="002A2D88" w:rsidP="001469BD">
      <w:pPr>
        <w:pStyle w:val="Akapitzlist"/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bookmarkStart w:id="6" w:name="_Hlk230610423"/>
      <w:r w:rsidRPr="001366C7">
        <w:rPr>
          <w:rFonts w:ascii="Verdana" w:hAnsi="Verdana"/>
          <w:noProof/>
          <w:sz w:val="20"/>
          <w:szCs w:val="20"/>
        </w:rPr>
        <w:t xml:space="preserve">W przypadku, gdy naprawa Sprzętu potrwa dłużej niż </w:t>
      </w:r>
      <w:r w:rsidRPr="003F35AA">
        <w:rPr>
          <w:rFonts w:ascii="Verdana" w:hAnsi="Verdana"/>
          <w:b/>
          <w:bCs/>
          <w:noProof/>
          <w:sz w:val="20"/>
          <w:szCs w:val="20"/>
        </w:rPr>
        <w:t>30 dni</w:t>
      </w:r>
      <w:r w:rsidRPr="001366C7">
        <w:rPr>
          <w:rFonts w:ascii="Verdana" w:hAnsi="Verdana"/>
          <w:noProof/>
          <w:sz w:val="20"/>
          <w:szCs w:val="20"/>
        </w:rPr>
        <w:t xml:space="preserve"> lub gdy ten sam Sprzęt będzie naprawiany </w:t>
      </w:r>
      <w:r w:rsidRPr="003F35AA">
        <w:rPr>
          <w:rFonts w:ascii="Verdana" w:hAnsi="Verdana"/>
          <w:b/>
          <w:bCs/>
          <w:noProof/>
          <w:sz w:val="20"/>
          <w:szCs w:val="20"/>
        </w:rPr>
        <w:t>więcej niż 3 razy</w:t>
      </w:r>
      <w:r w:rsidRPr="001366C7">
        <w:rPr>
          <w:rFonts w:ascii="Verdana" w:hAnsi="Verdana"/>
          <w:noProof/>
          <w:sz w:val="20"/>
          <w:szCs w:val="20"/>
        </w:rPr>
        <w:t>, Zamawiaj</w:t>
      </w:r>
      <w:r>
        <w:rPr>
          <w:rFonts w:ascii="Verdana" w:hAnsi="Verdana"/>
          <w:noProof/>
          <w:sz w:val="20"/>
          <w:szCs w:val="20"/>
        </w:rPr>
        <w:t>ącemu będzie przysługiwać prawo</w:t>
      </w:r>
      <w:r w:rsidRPr="001366C7">
        <w:rPr>
          <w:rFonts w:ascii="Verdana" w:hAnsi="Verdana"/>
          <w:noProof/>
          <w:sz w:val="20"/>
          <w:szCs w:val="20"/>
        </w:rPr>
        <w:t xml:space="preserve"> pisemnego żądania bezkosztowej wymiany Sprzętu na nowy taki sam lub o nie gorszych parametrach technicznych, w ramach wynagrodzenia</w:t>
      </w:r>
      <w:r>
        <w:rPr>
          <w:rFonts w:ascii="Verdana" w:hAnsi="Verdana"/>
          <w:noProof/>
          <w:sz w:val="20"/>
          <w:szCs w:val="20"/>
        </w:rPr>
        <w:t xml:space="preserve"> umownego.</w:t>
      </w:r>
    </w:p>
    <w:bookmarkEnd w:id="6"/>
    <w:p w14:paraId="152DEF0C" w14:textId="77777777" w:rsidR="001469BD" w:rsidRPr="00493DE5" w:rsidRDefault="001469BD" w:rsidP="001469BD">
      <w:pPr>
        <w:pStyle w:val="Akapitzlist"/>
        <w:numPr>
          <w:ilvl w:val="0"/>
          <w:numId w:val="12"/>
        </w:numPr>
        <w:tabs>
          <w:tab w:val="left" w:pos="426"/>
        </w:tabs>
        <w:ind w:left="426" w:hanging="426"/>
        <w:jc w:val="both"/>
        <w:rPr>
          <w:rFonts w:ascii="Verdana" w:hAnsi="Verdana"/>
          <w:i/>
          <w:sz w:val="20"/>
          <w:szCs w:val="20"/>
        </w:rPr>
      </w:pPr>
      <w:r w:rsidRPr="00493DE5">
        <w:rPr>
          <w:rFonts w:ascii="Verdana" w:hAnsi="Verdana"/>
          <w:sz w:val="20"/>
          <w:szCs w:val="20"/>
        </w:rPr>
        <w:t xml:space="preserve">W okresie obowiązywania gwarancji Wykonawca </w:t>
      </w:r>
      <w:r>
        <w:rPr>
          <w:rFonts w:ascii="Verdana" w:hAnsi="Verdana"/>
          <w:sz w:val="20"/>
          <w:szCs w:val="20"/>
        </w:rPr>
        <w:t>zobowiązuje się</w:t>
      </w:r>
      <w:r w:rsidRPr="00493DE5">
        <w:rPr>
          <w:rFonts w:ascii="Verdana" w:hAnsi="Verdana"/>
          <w:sz w:val="20"/>
          <w:szCs w:val="20"/>
        </w:rPr>
        <w:t xml:space="preserve"> do odbioru sprzętu, jego naprawy i ponownej dostawy na koszt własny.</w:t>
      </w:r>
    </w:p>
    <w:bookmarkEnd w:id="4"/>
    <w:p w14:paraId="1E386F03" w14:textId="77777777" w:rsidR="001469BD" w:rsidRDefault="001469BD" w:rsidP="001469BD">
      <w:pPr>
        <w:rPr>
          <w:rFonts w:ascii="Verdana" w:hAnsi="Verdana" w:cstheme="minorHAnsi"/>
          <w:b/>
          <w:sz w:val="20"/>
          <w:szCs w:val="20"/>
        </w:rPr>
      </w:pPr>
    </w:p>
    <w:p w14:paraId="51DEE5E5" w14:textId="77777777" w:rsidR="00516B5E" w:rsidRPr="009A58DA" w:rsidRDefault="00516B5E" w:rsidP="001469BD">
      <w:pPr>
        <w:rPr>
          <w:rFonts w:ascii="Verdana" w:hAnsi="Verdana"/>
          <w:i/>
          <w:sz w:val="20"/>
          <w:szCs w:val="20"/>
        </w:rPr>
      </w:pPr>
    </w:p>
    <w:sectPr w:rsidR="00516B5E" w:rsidRPr="009A58DA" w:rsidSect="00AA34D5">
      <w:headerReference w:type="default" r:id="rId9"/>
      <w:footerReference w:type="even" r:id="rId10"/>
      <w:footerReference w:type="default" r:id="rId11"/>
      <w:pgSz w:w="11906" w:h="16838" w:code="9"/>
      <w:pgMar w:top="1418" w:right="986" w:bottom="1417" w:left="12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59946" w14:textId="77777777" w:rsidR="000544E2" w:rsidRDefault="000544E2">
      <w:r>
        <w:separator/>
      </w:r>
    </w:p>
  </w:endnote>
  <w:endnote w:type="continuationSeparator" w:id="0">
    <w:p w14:paraId="3EA1E09A" w14:textId="77777777" w:rsidR="000544E2" w:rsidRDefault="00054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ans-Bold">
    <w:altName w:val="Times New Roman"/>
    <w:panose1 w:val="00000000000000000000"/>
    <w:charset w:val="00"/>
    <w:family w:val="roman"/>
    <w:notTrueType/>
    <w:pitch w:val="default"/>
  </w:font>
  <w:font w:name="NotoSans-Regular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BB125" w14:textId="77777777" w:rsidR="00724CA1" w:rsidRDefault="00724CA1" w:rsidP="0052759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1782FF" w14:textId="77777777" w:rsidR="00724CA1" w:rsidRDefault="00724C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12055650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7137AE78" w14:textId="77777777" w:rsidR="00724CA1" w:rsidRPr="003E328E" w:rsidRDefault="00724CA1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3E328E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instrText>PAGE</w:instrTex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94910">
              <w:rPr>
                <w:rFonts w:ascii="Verdana" w:hAnsi="Verdana"/>
                <w:b/>
                <w:noProof/>
                <w:sz w:val="20"/>
                <w:szCs w:val="20"/>
              </w:rPr>
              <w:t>1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  <w:r w:rsidRPr="003E328E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instrText>NUMPAGES</w:instrTex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D94910">
              <w:rPr>
                <w:rFonts w:ascii="Verdana" w:hAnsi="Verdana"/>
                <w:b/>
                <w:noProof/>
                <w:sz w:val="20"/>
                <w:szCs w:val="20"/>
              </w:rPr>
              <w:t>14</w:t>
            </w:r>
            <w:r w:rsidRPr="003E328E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002D26F0" w14:textId="77777777" w:rsidR="00724CA1" w:rsidRDefault="00724C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EB10C" w14:textId="77777777" w:rsidR="000544E2" w:rsidRDefault="000544E2">
      <w:r>
        <w:separator/>
      </w:r>
    </w:p>
  </w:footnote>
  <w:footnote w:type="continuationSeparator" w:id="0">
    <w:p w14:paraId="62213994" w14:textId="77777777" w:rsidR="000544E2" w:rsidRDefault="00054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6B8C4" w14:textId="4F718879" w:rsidR="00724CA1" w:rsidRPr="00344C98" w:rsidRDefault="00724CA1" w:rsidP="00E01E9A">
    <w:pPr>
      <w:pStyle w:val="Nagwek"/>
      <w:rPr>
        <w:rFonts w:ascii="Verdana" w:hAnsi="Verdana"/>
        <w:i/>
        <w:color w:val="000000" w:themeColor="text1"/>
        <w:sz w:val="16"/>
        <w:szCs w:val="16"/>
      </w:rPr>
    </w:pPr>
    <w:bookmarkStart w:id="7" w:name="OLE_LINK7"/>
    <w:bookmarkStart w:id="8" w:name="OLE_LINK8"/>
    <w:bookmarkStart w:id="9" w:name="_Hlk230161769"/>
    <w:bookmarkStart w:id="10" w:name="_Hlk230161770"/>
    <w:r w:rsidRPr="00AA7073">
      <w:rPr>
        <w:rFonts w:ascii="Verdana" w:hAnsi="Verdana"/>
        <w:i/>
        <w:color w:val="000000" w:themeColor="text1"/>
        <w:sz w:val="16"/>
        <w:szCs w:val="16"/>
      </w:rPr>
      <w:t xml:space="preserve">Dotyczy postępowania pn.: </w:t>
    </w:r>
    <w:r w:rsidRPr="00E3736B">
      <w:rPr>
        <w:rFonts w:ascii="Verdana" w:hAnsi="Verdana"/>
        <w:i/>
        <w:color w:val="000000" w:themeColor="text1"/>
        <w:sz w:val="16"/>
        <w:szCs w:val="16"/>
      </w:rPr>
      <w:t>„</w:t>
    </w:r>
    <w:r w:rsidR="00E212F4" w:rsidRPr="00E212F4">
      <w:rPr>
        <w:rFonts w:ascii="Verdana" w:hAnsi="Verdana"/>
        <w:i/>
        <w:color w:val="000000" w:themeColor="text1"/>
        <w:sz w:val="16"/>
        <w:szCs w:val="16"/>
      </w:rPr>
      <w:t xml:space="preserve">Dostawa serwera na potrzeby Generalnej Dyrekcji Dróg Krajowych i Autostrad Oddział </w:t>
    </w:r>
    <w:r w:rsidR="00E212F4">
      <w:rPr>
        <w:rFonts w:ascii="Verdana" w:hAnsi="Verdana"/>
        <w:i/>
        <w:color w:val="000000" w:themeColor="text1"/>
        <w:sz w:val="16"/>
        <w:szCs w:val="16"/>
      </w:rPr>
      <w:br/>
    </w:r>
    <w:r w:rsidR="00E212F4" w:rsidRPr="00E212F4">
      <w:rPr>
        <w:rFonts w:ascii="Verdana" w:hAnsi="Verdana"/>
        <w:i/>
        <w:color w:val="000000" w:themeColor="text1"/>
        <w:sz w:val="16"/>
        <w:szCs w:val="16"/>
      </w:rPr>
      <w:t>w Lublinie</w:t>
    </w:r>
    <w:r w:rsidRPr="00F40311">
      <w:rPr>
        <w:rFonts w:ascii="Verdana" w:hAnsi="Verdana"/>
        <w:i/>
        <w:sz w:val="16"/>
        <w:szCs w:val="16"/>
      </w:rPr>
      <w:t>” o nr sprawy:</w:t>
    </w:r>
    <w:r w:rsidR="00E01E9A">
      <w:rPr>
        <w:rFonts w:ascii="Verdana" w:hAnsi="Verdana"/>
        <w:i/>
        <w:sz w:val="16"/>
        <w:szCs w:val="16"/>
      </w:rPr>
      <w:t xml:space="preserve"> </w:t>
    </w:r>
    <w:bookmarkEnd w:id="7"/>
    <w:bookmarkEnd w:id="8"/>
    <w:r w:rsidR="00E212F4" w:rsidRPr="00E212F4">
      <w:rPr>
        <w:rFonts w:ascii="Verdana" w:hAnsi="Verdana"/>
        <w:i/>
        <w:sz w:val="16"/>
        <w:szCs w:val="16"/>
      </w:rPr>
      <w:t>OLU.Z-5.2431.10.2026</w:t>
    </w:r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3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41"/>
        </w:tabs>
        <w:ind w:left="741" w:hanging="360"/>
      </w:pPr>
      <w:rPr>
        <w:rFonts w:ascii="Symbol" w:hAnsi="Symbol"/>
      </w:rPr>
    </w:lvl>
  </w:abstractNum>
  <w:abstractNum w:abstractNumId="8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10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3A"/>
    <w:multiLevelType w:val="single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803"/>
        </w:tabs>
        <w:ind w:left="803" w:hanging="360"/>
      </w:pPr>
      <w:rPr>
        <w:rFonts w:ascii="Symbol" w:hAnsi="Symbol"/>
      </w:rPr>
    </w:lvl>
  </w:abstractNum>
  <w:abstractNum w:abstractNumId="12" w15:restartNumberingAfterBreak="0">
    <w:nsid w:val="013B7165"/>
    <w:multiLevelType w:val="hybridMultilevel"/>
    <w:tmpl w:val="FB9072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BE092B"/>
    <w:multiLevelType w:val="hybridMultilevel"/>
    <w:tmpl w:val="C6CAB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7D2FEC"/>
    <w:multiLevelType w:val="hybridMultilevel"/>
    <w:tmpl w:val="C9FC5D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0F670D"/>
    <w:multiLevelType w:val="hybridMultilevel"/>
    <w:tmpl w:val="43DCA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1368E2"/>
    <w:multiLevelType w:val="hybridMultilevel"/>
    <w:tmpl w:val="02A272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DF18F1"/>
    <w:multiLevelType w:val="multilevel"/>
    <w:tmpl w:val="F2DC8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E4338A"/>
    <w:multiLevelType w:val="hybridMultilevel"/>
    <w:tmpl w:val="C604F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2751D2"/>
    <w:multiLevelType w:val="hybridMultilevel"/>
    <w:tmpl w:val="FB360A5A"/>
    <w:lvl w:ilvl="0" w:tplc="6352ADE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770140"/>
    <w:multiLevelType w:val="hybridMultilevel"/>
    <w:tmpl w:val="23B06F64"/>
    <w:lvl w:ilvl="0" w:tplc="E0FCD2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70CF2"/>
    <w:multiLevelType w:val="hybridMultilevel"/>
    <w:tmpl w:val="ADBA6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154FBA"/>
    <w:multiLevelType w:val="hybridMultilevel"/>
    <w:tmpl w:val="BE8821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F92A91"/>
    <w:multiLevelType w:val="hybridMultilevel"/>
    <w:tmpl w:val="508A5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DF473D"/>
    <w:multiLevelType w:val="hybridMultilevel"/>
    <w:tmpl w:val="51023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7E2A61"/>
    <w:multiLevelType w:val="hybridMultilevel"/>
    <w:tmpl w:val="1546A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2066A3"/>
    <w:multiLevelType w:val="hybridMultilevel"/>
    <w:tmpl w:val="ACE67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A15A89"/>
    <w:multiLevelType w:val="hybridMultilevel"/>
    <w:tmpl w:val="1FF42E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DD16CD"/>
    <w:multiLevelType w:val="hybridMultilevel"/>
    <w:tmpl w:val="BF9A2000"/>
    <w:lvl w:ilvl="0" w:tplc="E0FCD2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ED6C78"/>
    <w:multiLevelType w:val="hybridMultilevel"/>
    <w:tmpl w:val="2D80E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C45B80"/>
    <w:multiLevelType w:val="hybridMultilevel"/>
    <w:tmpl w:val="EEB67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3B4063"/>
    <w:multiLevelType w:val="hybridMultilevel"/>
    <w:tmpl w:val="C81685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BD588B"/>
    <w:multiLevelType w:val="hybridMultilevel"/>
    <w:tmpl w:val="0AD6F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DB63D7"/>
    <w:multiLevelType w:val="hybridMultilevel"/>
    <w:tmpl w:val="5FC457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80110B"/>
    <w:multiLevelType w:val="multilevel"/>
    <w:tmpl w:val="176A8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ABE3810"/>
    <w:multiLevelType w:val="multilevel"/>
    <w:tmpl w:val="ED96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ECB440C"/>
    <w:multiLevelType w:val="hybridMultilevel"/>
    <w:tmpl w:val="8DBAB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987E91"/>
    <w:multiLevelType w:val="hybridMultilevel"/>
    <w:tmpl w:val="ADF07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552BBE"/>
    <w:multiLevelType w:val="hybridMultilevel"/>
    <w:tmpl w:val="9B604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4D2D8A"/>
    <w:multiLevelType w:val="hybridMultilevel"/>
    <w:tmpl w:val="63FADE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B77EFD"/>
    <w:multiLevelType w:val="hybridMultilevel"/>
    <w:tmpl w:val="1D244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051BBF"/>
    <w:multiLevelType w:val="multilevel"/>
    <w:tmpl w:val="2ED6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5B14AC5"/>
    <w:multiLevelType w:val="multilevel"/>
    <w:tmpl w:val="6B44A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79E35EF"/>
    <w:multiLevelType w:val="multilevel"/>
    <w:tmpl w:val="86283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6B3C81"/>
    <w:multiLevelType w:val="hybridMultilevel"/>
    <w:tmpl w:val="CE9E0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881575"/>
    <w:multiLevelType w:val="hybridMultilevel"/>
    <w:tmpl w:val="20304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327FB9"/>
    <w:multiLevelType w:val="hybridMultilevel"/>
    <w:tmpl w:val="70E472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310705"/>
    <w:multiLevelType w:val="hybridMultilevel"/>
    <w:tmpl w:val="F30CA3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B26535"/>
    <w:multiLevelType w:val="hybridMultilevel"/>
    <w:tmpl w:val="AF92E8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FE3D95"/>
    <w:multiLevelType w:val="hybridMultilevel"/>
    <w:tmpl w:val="9656E5B4"/>
    <w:lvl w:ilvl="0" w:tplc="B37C4FC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5B17F8"/>
    <w:multiLevelType w:val="hybridMultilevel"/>
    <w:tmpl w:val="90A46B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7C9763D"/>
    <w:multiLevelType w:val="hybridMultilevel"/>
    <w:tmpl w:val="4EC0A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EC3D7C"/>
    <w:multiLevelType w:val="hybridMultilevel"/>
    <w:tmpl w:val="A426D86C"/>
    <w:lvl w:ilvl="0" w:tplc="5650B69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A8140C3"/>
    <w:multiLevelType w:val="hybridMultilevel"/>
    <w:tmpl w:val="90A46B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9424C1"/>
    <w:multiLevelType w:val="multilevel"/>
    <w:tmpl w:val="5838B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5FA45AFE"/>
    <w:multiLevelType w:val="hybridMultilevel"/>
    <w:tmpl w:val="5FC457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24068A"/>
    <w:multiLevelType w:val="hybridMultilevel"/>
    <w:tmpl w:val="028ACA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44252"/>
    <w:multiLevelType w:val="hybridMultilevel"/>
    <w:tmpl w:val="ED30D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E369B6"/>
    <w:multiLevelType w:val="hybridMultilevel"/>
    <w:tmpl w:val="55622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D245115"/>
    <w:multiLevelType w:val="multilevel"/>
    <w:tmpl w:val="217A8E8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0" w15:restartNumberingAfterBreak="0">
    <w:nsid w:val="6D441663"/>
    <w:multiLevelType w:val="hybridMultilevel"/>
    <w:tmpl w:val="F684ADD0"/>
    <w:lvl w:ilvl="0" w:tplc="E0FCD2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DCF65A1"/>
    <w:multiLevelType w:val="hybridMultilevel"/>
    <w:tmpl w:val="F41C8546"/>
    <w:lvl w:ilvl="0" w:tplc="4B7A048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CF1D91"/>
    <w:multiLevelType w:val="hybridMultilevel"/>
    <w:tmpl w:val="C04475DA"/>
    <w:lvl w:ilvl="0" w:tplc="75F00524">
      <w:start w:val="1"/>
      <w:numFmt w:val="lowerLetter"/>
      <w:lvlText w:val="%1)"/>
      <w:lvlJc w:val="left"/>
      <w:pPr>
        <w:ind w:left="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048EB52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F8AE43C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1BE218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4D456AA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9A3906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C289122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1BEAEF4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85E56B4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41E6654"/>
    <w:multiLevelType w:val="hybridMultilevel"/>
    <w:tmpl w:val="76422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B23347"/>
    <w:multiLevelType w:val="hybridMultilevel"/>
    <w:tmpl w:val="9FCA8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D05B0F"/>
    <w:multiLevelType w:val="hybridMultilevel"/>
    <w:tmpl w:val="ABC679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B11BCD"/>
    <w:multiLevelType w:val="hybridMultilevel"/>
    <w:tmpl w:val="80DE5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7A6443"/>
    <w:multiLevelType w:val="hybridMultilevel"/>
    <w:tmpl w:val="FFA04300"/>
    <w:lvl w:ilvl="0" w:tplc="C9EAC36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CF33F9E"/>
    <w:multiLevelType w:val="hybridMultilevel"/>
    <w:tmpl w:val="A30ED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D433430"/>
    <w:multiLevelType w:val="hybridMultilevel"/>
    <w:tmpl w:val="C420AEB6"/>
    <w:lvl w:ilvl="0" w:tplc="2222D5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2"/>
  </w:num>
  <w:num w:numId="3">
    <w:abstractNumId w:val="53"/>
  </w:num>
  <w:num w:numId="4">
    <w:abstractNumId w:val="47"/>
  </w:num>
  <w:num w:numId="5">
    <w:abstractNumId w:val="46"/>
  </w:num>
  <w:num w:numId="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6"/>
  </w:num>
  <w:num w:numId="8">
    <w:abstractNumId w:val="67"/>
  </w:num>
  <w:num w:numId="9">
    <w:abstractNumId w:val="49"/>
  </w:num>
  <w:num w:numId="10">
    <w:abstractNumId w:val="33"/>
  </w:num>
  <w:num w:numId="11">
    <w:abstractNumId w:val="55"/>
  </w:num>
  <w:num w:numId="12">
    <w:abstractNumId w:val="59"/>
  </w:num>
  <w:num w:numId="13">
    <w:abstractNumId w:val="30"/>
  </w:num>
  <w:num w:numId="14">
    <w:abstractNumId w:val="16"/>
  </w:num>
  <w:num w:numId="15">
    <w:abstractNumId w:val="23"/>
  </w:num>
  <w:num w:numId="16">
    <w:abstractNumId w:val="38"/>
  </w:num>
  <w:num w:numId="17">
    <w:abstractNumId w:val="44"/>
  </w:num>
  <w:num w:numId="18">
    <w:abstractNumId w:val="68"/>
  </w:num>
  <w:num w:numId="19">
    <w:abstractNumId w:val="63"/>
  </w:num>
  <w:num w:numId="20">
    <w:abstractNumId w:val="13"/>
  </w:num>
  <w:num w:numId="21">
    <w:abstractNumId w:val="61"/>
  </w:num>
  <w:num w:numId="22">
    <w:abstractNumId w:val="12"/>
  </w:num>
  <w:num w:numId="23">
    <w:abstractNumId w:val="27"/>
  </w:num>
  <w:num w:numId="24">
    <w:abstractNumId w:val="51"/>
  </w:num>
  <w:num w:numId="25">
    <w:abstractNumId w:val="39"/>
  </w:num>
  <w:num w:numId="26">
    <w:abstractNumId w:val="14"/>
  </w:num>
  <w:num w:numId="27">
    <w:abstractNumId w:val="50"/>
  </w:num>
  <w:num w:numId="28">
    <w:abstractNumId w:val="18"/>
  </w:num>
  <w:num w:numId="29">
    <w:abstractNumId w:val="57"/>
  </w:num>
  <w:num w:numId="30">
    <w:abstractNumId w:val="65"/>
  </w:num>
  <w:num w:numId="31">
    <w:abstractNumId w:val="48"/>
  </w:num>
  <w:num w:numId="32">
    <w:abstractNumId w:val="31"/>
  </w:num>
  <w:num w:numId="33">
    <w:abstractNumId w:val="15"/>
  </w:num>
  <w:num w:numId="34">
    <w:abstractNumId w:val="34"/>
  </w:num>
  <w:num w:numId="35">
    <w:abstractNumId w:val="62"/>
  </w:num>
  <w:num w:numId="36">
    <w:abstractNumId w:val="66"/>
  </w:num>
  <w:num w:numId="37">
    <w:abstractNumId w:val="36"/>
  </w:num>
  <w:num w:numId="38">
    <w:abstractNumId w:val="28"/>
  </w:num>
  <w:num w:numId="39">
    <w:abstractNumId w:val="20"/>
  </w:num>
  <w:num w:numId="40">
    <w:abstractNumId w:val="60"/>
  </w:num>
  <w:num w:numId="41">
    <w:abstractNumId w:val="37"/>
  </w:num>
  <w:num w:numId="42">
    <w:abstractNumId w:val="32"/>
  </w:num>
  <w:num w:numId="43">
    <w:abstractNumId w:val="58"/>
  </w:num>
  <w:num w:numId="44">
    <w:abstractNumId w:val="43"/>
  </w:num>
  <w:num w:numId="45">
    <w:abstractNumId w:val="35"/>
  </w:num>
  <w:num w:numId="46">
    <w:abstractNumId w:val="17"/>
  </w:num>
  <w:num w:numId="47">
    <w:abstractNumId w:val="41"/>
  </w:num>
  <w:num w:numId="48">
    <w:abstractNumId w:val="42"/>
  </w:num>
  <w:num w:numId="49">
    <w:abstractNumId w:val="54"/>
  </w:num>
  <w:num w:numId="50">
    <w:abstractNumId w:val="45"/>
  </w:num>
  <w:num w:numId="51">
    <w:abstractNumId w:val="64"/>
  </w:num>
  <w:num w:numId="52">
    <w:abstractNumId w:val="26"/>
  </w:num>
  <w:num w:numId="53">
    <w:abstractNumId w:val="29"/>
  </w:num>
  <w:num w:numId="54">
    <w:abstractNumId w:val="25"/>
  </w:num>
  <w:num w:numId="55">
    <w:abstractNumId w:val="69"/>
  </w:num>
  <w:num w:numId="56">
    <w:abstractNumId w:val="21"/>
  </w:num>
  <w:num w:numId="57">
    <w:abstractNumId w:val="24"/>
  </w:num>
  <w:num w:numId="58">
    <w:abstractNumId w:val="1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2B"/>
    <w:rsid w:val="00002BD5"/>
    <w:rsid w:val="00002E0A"/>
    <w:rsid w:val="000046B6"/>
    <w:rsid w:val="00006A1C"/>
    <w:rsid w:val="000070D9"/>
    <w:rsid w:val="0001150D"/>
    <w:rsid w:val="000230F8"/>
    <w:rsid w:val="000239A9"/>
    <w:rsid w:val="00024117"/>
    <w:rsid w:val="00025A61"/>
    <w:rsid w:val="0002775D"/>
    <w:rsid w:val="00027A09"/>
    <w:rsid w:val="00031FBA"/>
    <w:rsid w:val="000322BB"/>
    <w:rsid w:val="00033719"/>
    <w:rsid w:val="000339A3"/>
    <w:rsid w:val="00033C19"/>
    <w:rsid w:val="00035BD3"/>
    <w:rsid w:val="0003763F"/>
    <w:rsid w:val="0004103F"/>
    <w:rsid w:val="0004222E"/>
    <w:rsid w:val="000431CB"/>
    <w:rsid w:val="0004372C"/>
    <w:rsid w:val="00043E5E"/>
    <w:rsid w:val="00045D2C"/>
    <w:rsid w:val="00052423"/>
    <w:rsid w:val="00052CBE"/>
    <w:rsid w:val="000544E2"/>
    <w:rsid w:val="00055274"/>
    <w:rsid w:val="000552CC"/>
    <w:rsid w:val="00056B20"/>
    <w:rsid w:val="00057AAF"/>
    <w:rsid w:val="00061C76"/>
    <w:rsid w:val="000628B3"/>
    <w:rsid w:val="00063AE0"/>
    <w:rsid w:val="00063F5C"/>
    <w:rsid w:val="000641CD"/>
    <w:rsid w:val="00066762"/>
    <w:rsid w:val="00066BAA"/>
    <w:rsid w:val="00066C98"/>
    <w:rsid w:val="00067088"/>
    <w:rsid w:val="000708AA"/>
    <w:rsid w:val="00070FD4"/>
    <w:rsid w:val="0007254D"/>
    <w:rsid w:val="00072559"/>
    <w:rsid w:val="000728CC"/>
    <w:rsid w:val="0007351D"/>
    <w:rsid w:val="0007363B"/>
    <w:rsid w:val="00076ACA"/>
    <w:rsid w:val="0008013B"/>
    <w:rsid w:val="00082EBE"/>
    <w:rsid w:val="00083E92"/>
    <w:rsid w:val="00084156"/>
    <w:rsid w:val="00086785"/>
    <w:rsid w:val="00087CAF"/>
    <w:rsid w:val="00093055"/>
    <w:rsid w:val="00093B69"/>
    <w:rsid w:val="00094057"/>
    <w:rsid w:val="00095995"/>
    <w:rsid w:val="00097523"/>
    <w:rsid w:val="00097E7E"/>
    <w:rsid w:val="000A0036"/>
    <w:rsid w:val="000A0091"/>
    <w:rsid w:val="000A2401"/>
    <w:rsid w:val="000A2C6D"/>
    <w:rsid w:val="000A621A"/>
    <w:rsid w:val="000A6D1D"/>
    <w:rsid w:val="000A78B1"/>
    <w:rsid w:val="000B007C"/>
    <w:rsid w:val="000B1542"/>
    <w:rsid w:val="000B269D"/>
    <w:rsid w:val="000B3542"/>
    <w:rsid w:val="000B43EF"/>
    <w:rsid w:val="000B56EA"/>
    <w:rsid w:val="000B5BFA"/>
    <w:rsid w:val="000B73A6"/>
    <w:rsid w:val="000B780B"/>
    <w:rsid w:val="000C13A4"/>
    <w:rsid w:val="000C17F5"/>
    <w:rsid w:val="000C2B86"/>
    <w:rsid w:val="000C4543"/>
    <w:rsid w:val="000C5AB3"/>
    <w:rsid w:val="000C63F7"/>
    <w:rsid w:val="000C6BEA"/>
    <w:rsid w:val="000C7C47"/>
    <w:rsid w:val="000D2EA0"/>
    <w:rsid w:val="000D317C"/>
    <w:rsid w:val="000D3738"/>
    <w:rsid w:val="000D5A77"/>
    <w:rsid w:val="000D638F"/>
    <w:rsid w:val="000D69FA"/>
    <w:rsid w:val="000E0268"/>
    <w:rsid w:val="000E1EB4"/>
    <w:rsid w:val="000E24AE"/>
    <w:rsid w:val="000E2F60"/>
    <w:rsid w:val="000E3008"/>
    <w:rsid w:val="000E3E63"/>
    <w:rsid w:val="000E3EDC"/>
    <w:rsid w:val="000E6AEF"/>
    <w:rsid w:val="000E6BE5"/>
    <w:rsid w:val="000E6D99"/>
    <w:rsid w:val="000E7647"/>
    <w:rsid w:val="000F028A"/>
    <w:rsid w:val="000F0420"/>
    <w:rsid w:val="000F137F"/>
    <w:rsid w:val="000F1489"/>
    <w:rsid w:val="000F4446"/>
    <w:rsid w:val="000F55D7"/>
    <w:rsid w:val="000F6421"/>
    <w:rsid w:val="00100292"/>
    <w:rsid w:val="00101B6F"/>
    <w:rsid w:val="001023A6"/>
    <w:rsid w:val="001045A9"/>
    <w:rsid w:val="00104C3C"/>
    <w:rsid w:val="001069C8"/>
    <w:rsid w:val="00107AC5"/>
    <w:rsid w:val="00107AD3"/>
    <w:rsid w:val="00110480"/>
    <w:rsid w:val="001108BA"/>
    <w:rsid w:val="001119B2"/>
    <w:rsid w:val="001130F7"/>
    <w:rsid w:val="00113E6C"/>
    <w:rsid w:val="00115505"/>
    <w:rsid w:val="00115CFE"/>
    <w:rsid w:val="0011716B"/>
    <w:rsid w:val="00117AE3"/>
    <w:rsid w:val="00120211"/>
    <w:rsid w:val="0012306D"/>
    <w:rsid w:val="00123461"/>
    <w:rsid w:val="0012350D"/>
    <w:rsid w:val="00123680"/>
    <w:rsid w:val="001238B7"/>
    <w:rsid w:val="00124560"/>
    <w:rsid w:val="00126D52"/>
    <w:rsid w:val="001300CD"/>
    <w:rsid w:val="00131529"/>
    <w:rsid w:val="00131752"/>
    <w:rsid w:val="001324F1"/>
    <w:rsid w:val="0013396A"/>
    <w:rsid w:val="0014351A"/>
    <w:rsid w:val="00143AFE"/>
    <w:rsid w:val="00143F6E"/>
    <w:rsid w:val="001469BD"/>
    <w:rsid w:val="0015123C"/>
    <w:rsid w:val="00152917"/>
    <w:rsid w:val="00152E9C"/>
    <w:rsid w:val="001534EF"/>
    <w:rsid w:val="00154C2D"/>
    <w:rsid w:val="001552F6"/>
    <w:rsid w:val="00161016"/>
    <w:rsid w:val="001622C4"/>
    <w:rsid w:val="00163BCF"/>
    <w:rsid w:val="00163D95"/>
    <w:rsid w:val="001646C6"/>
    <w:rsid w:val="00166548"/>
    <w:rsid w:val="00167150"/>
    <w:rsid w:val="00167ACA"/>
    <w:rsid w:val="00172091"/>
    <w:rsid w:val="00172296"/>
    <w:rsid w:val="00172DE8"/>
    <w:rsid w:val="00173C38"/>
    <w:rsid w:val="001750D4"/>
    <w:rsid w:val="001759A6"/>
    <w:rsid w:val="00177CEF"/>
    <w:rsid w:val="001801D2"/>
    <w:rsid w:val="00180636"/>
    <w:rsid w:val="00183ED0"/>
    <w:rsid w:val="00184F02"/>
    <w:rsid w:val="00186439"/>
    <w:rsid w:val="001918D5"/>
    <w:rsid w:val="00191AAA"/>
    <w:rsid w:val="00192091"/>
    <w:rsid w:val="0019461B"/>
    <w:rsid w:val="00195B4D"/>
    <w:rsid w:val="00197095"/>
    <w:rsid w:val="00197AE3"/>
    <w:rsid w:val="00197ECE"/>
    <w:rsid w:val="001A09E3"/>
    <w:rsid w:val="001A0C4C"/>
    <w:rsid w:val="001A33DD"/>
    <w:rsid w:val="001A363E"/>
    <w:rsid w:val="001A526E"/>
    <w:rsid w:val="001A7828"/>
    <w:rsid w:val="001B08C0"/>
    <w:rsid w:val="001B20CB"/>
    <w:rsid w:val="001B2C2E"/>
    <w:rsid w:val="001B2CE7"/>
    <w:rsid w:val="001B2F6B"/>
    <w:rsid w:val="001B375A"/>
    <w:rsid w:val="001B653C"/>
    <w:rsid w:val="001B7B4C"/>
    <w:rsid w:val="001C5686"/>
    <w:rsid w:val="001C5D41"/>
    <w:rsid w:val="001C7AD1"/>
    <w:rsid w:val="001D2C21"/>
    <w:rsid w:val="001D49EF"/>
    <w:rsid w:val="001D6EA9"/>
    <w:rsid w:val="001D7B5D"/>
    <w:rsid w:val="001D7E55"/>
    <w:rsid w:val="001E015A"/>
    <w:rsid w:val="001E0444"/>
    <w:rsid w:val="001E081E"/>
    <w:rsid w:val="001E1F6E"/>
    <w:rsid w:val="001E21D0"/>
    <w:rsid w:val="001E2713"/>
    <w:rsid w:val="001E3B05"/>
    <w:rsid w:val="001E54AD"/>
    <w:rsid w:val="001E69BF"/>
    <w:rsid w:val="001E7984"/>
    <w:rsid w:val="001E7C4B"/>
    <w:rsid w:val="001F0049"/>
    <w:rsid w:val="001F0238"/>
    <w:rsid w:val="001F1E52"/>
    <w:rsid w:val="001F2863"/>
    <w:rsid w:val="001F4348"/>
    <w:rsid w:val="001F4990"/>
    <w:rsid w:val="001F4AB0"/>
    <w:rsid w:val="002010D6"/>
    <w:rsid w:val="00201A7D"/>
    <w:rsid w:val="002029CD"/>
    <w:rsid w:val="00203D94"/>
    <w:rsid w:val="002045E4"/>
    <w:rsid w:val="002050D8"/>
    <w:rsid w:val="002072D6"/>
    <w:rsid w:val="002076EF"/>
    <w:rsid w:val="002079FA"/>
    <w:rsid w:val="00210CC1"/>
    <w:rsid w:val="00211CEC"/>
    <w:rsid w:val="00214247"/>
    <w:rsid w:val="0021445B"/>
    <w:rsid w:val="00214F47"/>
    <w:rsid w:val="00217171"/>
    <w:rsid w:val="002173C7"/>
    <w:rsid w:val="0021796C"/>
    <w:rsid w:val="00221244"/>
    <w:rsid w:val="002221C6"/>
    <w:rsid w:val="0022342E"/>
    <w:rsid w:val="00224056"/>
    <w:rsid w:val="00225C0F"/>
    <w:rsid w:val="00225E15"/>
    <w:rsid w:val="002323AB"/>
    <w:rsid w:val="00233E31"/>
    <w:rsid w:val="00234E33"/>
    <w:rsid w:val="00235BC5"/>
    <w:rsid w:val="00237977"/>
    <w:rsid w:val="00240B10"/>
    <w:rsid w:val="002418AE"/>
    <w:rsid w:val="00241B37"/>
    <w:rsid w:val="00243DA5"/>
    <w:rsid w:val="002440BD"/>
    <w:rsid w:val="0024694D"/>
    <w:rsid w:val="00246951"/>
    <w:rsid w:val="00246BE6"/>
    <w:rsid w:val="00246CF5"/>
    <w:rsid w:val="0025037C"/>
    <w:rsid w:val="002503A6"/>
    <w:rsid w:val="002551E8"/>
    <w:rsid w:val="00255AC4"/>
    <w:rsid w:val="00255F51"/>
    <w:rsid w:val="00255FE0"/>
    <w:rsid w:val="00257EFB"/>
    <w:rsid w:val="002600E1"/>
    <w:rsid w:val="0026145C"/>
    <w:rsid w:val="00265B08"/>
    <w:rsid w:val="00267B20"/>
    <w:rsid w:val="00271133"/>
    <w:rsid w:val="00271EC0"/>
    <w:rsid w:val="002769FB"/>
    <w:rsid w:val="00277BE6"/>
    <w:rsid w:val="0028018C"/>
    <w:rsid w:val="002803B2"/>
    <w:rsid w:val="00280DC5"/>
    <w:rsid w:val="00284978"/>
    <w:rsid w:val="00285B94"/>
    <w:rsid w:val="00285E5D"/>
    <w:rsid w:val="00286054"/>
    <w:rsid w:val="00287C36"/>
    <w:rsid w:val="002908E1"/>
    <w:rsid w:val="0029251B"/>
    <w:rsid w:val="00292FF3"/>
    <w:rsid w:val="002938D6"/>
    <w:rsid w:val="00295393"/>
    <w:rsid w:val="0029688D"/>
    <w:rsid w:val="002A199D"/>
    <w:rsid w:val="002A24AA"/>
    <w:rsid w:val="002A2D88"/>
    <w:rsid w:val="002A42F8"/>
    <w:rsid w:val="002B15BD"/>
    <w:rsid w:val="002B1F5F"/>
    <w:rsid w:val="002B2190"/>
    <w:rsid w:val="002B2303"/>
    <w:rsid w:val="002B240C"/>
    <w:rsid w:val="002B59E1"/>
    <w:rsid w:val="002B5BDB"/>
    <w:rsid w:val="002B5E23"/>
    <w:rsid w:val="002B5F5A"/>
    <w:rsid w:val="002B71ED"/>
    <w:rsid w:val="002B78A3"/>
    <w:rsid w:val="002C08BE"/>
    <w:rsid w:val="002C0AE4"/>
    <w:rsid w:val="002C0E50"/>
    <w:rsid w:val="002C2113"/>
    <w:rsid w:val="002C3761"/>
    <w:rsid w:val="002C5659"/>
    <w:rsid w:val="002C6276"/>
    <w:rsid w:val="002C69EE"/>
    <w:rsid w:val="002C6A4F"/>
    <w:rsid w:val="002C705A"/>
    <w:rsid w:val="002C73F3"/>
    <w:rsid w:val="002C7767"/>
    <w:rsid w:val="002D0699"/>
    <w:rsid w:val="002D0AAB"/>
    <w:rsid w:val="002D0FA9"/>
    <w:rsid w:val="002D10A2"/>
    <w:rsid w:val="002D1F72"/>
    <w:rsid w:val="002D3147"/>
    <w:rsid w:val="002D441E"/>
    <w:rsid w:val="002D5A22"/>
    <w:rsid w:val="002D69F7"/>
    <w:rsid w:val="002E2C25"/>
    <w:rsid w:val="002E6238"/>
    <w:rsid w:val="002E74D6"/>
    <w:rsid w:val="002F1EE6"/>
    <w:rsid w:val="002F3A3F"/>
    <w:rsid w:val="002F3BC5"/>
    <w:rsid w:val="002F4655"/>
    <w:rsid w:val="002F49FC"/>
    <w:rsid w:val="002F5CE1"/>
    <w:rsid w:val="002F7255"/>
    <w:rsid w:val="003012A5"/>
    <w:rsid w:val="00301FF1"/>
    <w:rsid w:val="00302E01"/>
    <w:rsid w:val="00304541"/>
    <w:rsid w:val="00305846"/>
    <w:rsid w:val="003066F2"/>
    <w:rsid w:val="00306DA0"/>
    <w:rsid w:val="00306EBD"/>
    <w:rsid w:val="003076EF"/>
    <w:rsid w:val="003131E0"/>
    <w:rsid w:val="003135C6"/>
    <w:rsid w:val="00314F0D"/>
    <w:rsid w:val="00315226"/>
    <w:rsid w:val="00316A34"/>
    <w:rsid w:val="003170E4"/>
    <w:rsid w:val="00317228"/>
    <w:rsid w:val="003172DA"/>
    <w:rsid w:val="003177CF"/>
    <w:rsid w:val="00320554"/>
    <w:rsid w:val="00321579"/>
    <w:rsid w:val="003239C2"/>
    <w:rsid w:val="00323E8C"/>
    <w:rsid w:val="003247FA"/>
    <w:rsid w:val="00324D74"/>
    <w:rsid w:val="003250FA"/>
    <w:rsid w:val="00325265"/>
    <w:rsid w:val="0032560C"/>
    <w:rsid w:val="0032594F"/>
    <w:rsid w:val="003311D8"/>
    <w:rsid w:val="00332048"/>
    <w:rsid w:val="003372DA"/>
    <w:rsid w:val="003408B8"/>
    <w:rsid w:val="0034358D"/>
    <w:rsid w:val="00344548"/>
    <w:rsid w:val="00344C98"/>
    <w:rsid w:val="00345159"/>
    <w:rsid w:val="0034622B"/>
    <w:rsid w:val="00347E93"/>
    <w:rsid w:val="00350307"/>
    <w:rsid w:val="00350914"/>
    <w:rsid w:val="003543CB"/>
    <w:rsid w:val="00355C78"/>
    <w:rsid w:val="0035628E"/>
    <w:rsid w:val="0035683C"/>
    <w:rsid w:val="00361D41"/>
    <w:rsid w:val="00362B2B"/>
    <w:rsid w:val="00363B08"/>
    <w:rsid w:val="00363E0F"/>
    <w:rsid w:val="00364D77"/>
    <w:rsid w:val="0036647F"/>
    <w:rsid w:val="0037064F"/>
    <w:rsid w:val="00371513"/>
    <w:rsid w:val="00371F26"/>
    <w:rsid w:val="0037214C"/>
    <w:rsid w:val="003745DC"/>
    <w:rsid w:val="00375B39"/>
    <w:rsid w:val="00381AAA"/>
    <w:rsid w:val="003835E5"/>
    <w:rsid w:val="00383E53"/>
    <w:rsid w:val="00384089"/>
    <w:rsid w:val="0038469A"/>
    <w:rsid w:val="00386A48"/>
    <w:rsid w:val="00386E06"/>
    <w:rsid w:val="0039050C"/>
    <w:rsid w:val="00390C14"/>
    <w:rsid w:val="00391F42"/>
    <w:rsid w:val="0039317A"/>
    <w:rsid w:val="0039441A"/>
    <w:rsid w:val="0039578A"/>
    <w:rsid w:val="00395E32"/>
    <w:rsid w:val="0039604F"/>
    <w:rsid w:val="003972C2"/>
    <w:rsid w:val="00397A84"/>
    <w:rsid w:val="00397E39"/>
    <w:rsid w:val="003A12D4"/>
    <w:rsid w:val="003A52D9"/>
    <w:rsid w:val="003A54C8"/>
    <w:rsid w:val="003A7BC6"/>
    <w:rsid w:val="003B143A"/>
    <w:rsid w:val="003B2465"/>
    <w:rsid w:val="003B3DE1"/>
    <w:rsid w:val="003B4609"/>
    <w:rsid w:val="003B4B56"/>
    <w:rsid w:val="003B5268"/>
    <w:rsid w:val="003B79AF"/>
    <w:rsid w:val="003C0F23"/>
    <w:rsid w:val="003C6F94"/>
    <w:rsid w:val="003D1941"/>
    <w:rsid w:val="003D2308"/>
    <w:rsid w:val="003D246C"/>
    <w:rsid w:val="003D2F4B"/>
    <w:rsid w:val="003D3B23"/>
    <w:rsid w:val="003E078D"/>
    <w:rsid w:val="003E23BE"/>
    <w:rsid w:val="003E328E"/>
    <w:rsid w:val="003E37B8"/>
    <w:rsid w:val="003E3976"/>
    <w:rsid w:val="003E4427"/>
    <w:rsid w:val="003E4C7D"/>
    <w:rsid w:val="003E4EEF"/>
    <w:rsid w:val="003E5C63"/>
    <w:rsid w:val="003F062C"/>
    <w:rsid w:val="003F15C1"/>
    <w:rsid w:val="003F25E7"/>
    <w:rsid w:val="003F3A0C"/>
    <w:rsid w:val="003F431B"/>
    <w:rsid w:val="003F4E80"/>
    <w:rsid w:val="003F5BF5"/>
    <w:rsid w:val="003F6A59"/>
    <w:rsid w:val="003F6CE3"/>
    <w:rsid w:val="004006D4"/>
    <w:rsid w:val="004010B2"/>
    <w:rsid w:val="0040163B"/>
    <w:rsid w:val="00402531"/>
    <w:rsid w:val="00410DF9"/>
    <w:rsid w:val="00411078"/>
    <w:rsid w:val="00411A3B"/>
    <w:rsid w:val="0041403B"/>
    <w:rsid w:val="00414D81"/>
    <w:rsid w:val="00414E0C"/>
    <w:rsid w:val="00415131"/>
    <w:rsid w:val="0041524E"/>
    <w:rsid w:val="00415DCC"/>
    <w:rsid w:val="00416F20"/>
    <w:rsid w:val="004202B9"/>
    <w:rsid w:val="00420BC4"/>
    <w:rsid w:val="0042142B"/>
    <w:rsid w:val="00421440"/>
    <w:rsid w:val="00423925"/>
    <w:rsid w:val="00423B95"/>
    <w:rsid w:val="0042430C"/>
    <w:rsid w:val="004250AD"/>
    <w:rsid w:val="0042519C"/>
    <w:rsid w:val="004273D9"/>
    <w:rsid w:val="00431126"/>
    <w:rsid w:val="00433DA6"/>
    <w:rsid w:val="00433E34"/>
    <w:rsid w:val="004347AA"/>
    <w:rsid w:val="004364A2"/>
    <w:rsid w:val="00437471"/>
    <w:rsid w:val="00437852"/>
    <w:rsid w:val="00441B23"/>
    <w:rsid w:val="0044351C"/>
    <w:rsid w:val="00446A1D"/>
    <w:rsid w:val="00447543"/>
    <w:rsid w:val="004508B7"/>
    <w:rsid w:val="00451273"/>
    <w:rsid w:val="004531FA"/>
    <w:rsid w:val="004532F8"/>
    <w:rsid w:val="00453D51"/>
    <w:rsid w:val="00456CA9"/>
    <w:rsid w:val="00457F40"/>
    <w:rsid w:val="0046004C"/>
    <w:rsid w:val="0046103A"/>
    <w:rsid w:val="004615B5"/>
    <w:rsid w:val="0046453D"/>
    <w:rsid w:val="004646EF"/>
    <w:rsid w:val="004648E6"/>
    <w:rsid w:val="00465079"/>
    <w:rsid w:val="0046561C"/>
    <w:rsid w:val="0046661D"/>
    <w:rsid w:val="00466E69"/>
    <w:rsid w:val="00471ACA"/>
    <w:rsid w:val="0048270F"/>
    <w:rsid w:val="00483767"/>
    <w:rsid w:val="00483A44"/>
    <w:rsid w:val="00484710"/>
    <w:rsid w:val="004861A0"/>
    <w:rsid w:val="00486A33"/>
    <w:rsid w:val="00486D7E"/>
    <w:rsid w:val="00491CCD"/>
    <w:rsid w:val="00493DE5"/>
    <w:rsid w:val="00494EBF"/>
    <w:rsid w:val="004951C0"/>
    <w:rsid w:val="00496BC2"/>
    <w:rsid w:val="00497BFF"/>
    <w:rsid w:val="004A14EE"/>
    <w:rsid w:val="004A332A"/>
    <w:rsid w:val="004A3EE3"/>
    <w:rsid w:val="004A53F5"/>
    <w:rsid w:val="004A7558"/>
    <w:rsid w:val="004B153E"/>
    <w:rsid w:val="004B1585"/>
    <w:rsid w:val="004B488D"/>
    <w:rsid w:val="004B5E12"/>
    <w:rsid w:val="004B632A"/>
    <w:rsid w:val="004C0BCE"/>
    <w:rsid w:val="004C173B"/>
    <w:rsid w:val="004C1C49"/>
    <w:rsid w:val="004C3769"/>
    <w:rsid w:val="004D08C0"/>
    <w:rsid w:val="004D24B3"/>
    <w:rsid w:val="004D2802"/>
    <w:rsid w:val="004D2D41"/>
    <w:rsid w:val="004D350E"/>
    <w:rsid w:val="004D4321"/>
    <w:rsid w:val="004D62B1"/>
    <w:rsid w:val="004D7390"/>
    <w:rsid w:val="004D79CD"/>
    <w:rsid w:val="004E22A0"/>
    <w:rsid w:val="004E4A2D"/>
    <w:rsid w:val="004E5D4C"/>
    <w:rsid w:val="004E6C54"/>
    <w:rsid w:val="004F1261"/>
    <w:rsid w:val="004F42B5"/>
    <w:rsid w:val="004F54D2"/>
    <w:rsid w:val="004F61F6"/>
    <w:rsid w:val="004F6AC5"/>
    <w:rsid w:val="0050297E"/>
    <w:rsid w:val="00503183"/>
    <w:rsid w:val="00504952"/>
    <w:rsid w:val="0050574A"/>
    <w:rsid w:val="0051260E"/>
    <w:rsid w:val="005128F1"/>
    <w:rsid w:val="00512EEC"/>
    <w:rsid w:val="00515246"/>
    <w:rsid w:val="00516A9B"/>
    <w:rsid w:val="00516B5E"/>
    <w:rsid w:val="005202E3"/>
    <w:rsid w:val="0052047F"/>
    <w:rsid w:val="00521A20"/>
    <w:rsid w:val="00522672"/>
    <w:rsid w:val="005248EF"/>
    <w:rsid w:val="0052521D"/>
    <w:rsid w:val="00526588"/>
    <w:rsid w:val="00527590"/>
    <w:rsid w:val="00527A3A"/>
    <w:rsid w:val="00527EC9"/>
    <w:rsid w:val="0053147D"/>
    <w:rsid w:val="00533398"/>
    <w:rsid w:val="00534110"/>
    <w:rsid w:val="005351AA"/>
    <w:rsid w:val="00536480"/>
    <w:rsid w:val="005419E6"/>
    <w:rsid w:val="00542F41"/>
    <w:rsid w:val="00542FFF"/>
    <w:rsid w:val="00543666"/>
    <w:rsid w:val="0054598D"/>
    <w:rsid w:val="00546D25"/>
    <w:rsid w:val="005523FA"/>
    <w:rsid w:val="0055245D"/>
    <w:rsid w:val="00553AD2"/>
    <w:rsid w:val="00555FBB"/>
    <w:rsid w:val="005603E3"/>
    <w:rsid w:val="005603F6"/>
    <w:rsid w:val="00560417"/>
    <w:rsid w:val="00561045"/>
    <w:rsid w:val="00562AC7"/>
    <w:rsid w:val="00563657"/>
    <w:rsid w:val="00563979"/>
    <w:rsid w:val="0056428F"/>
    <w:rsid w:val="0056545D"/>
    <w:rsid w:val="0057291F"/>
    <w:rsid w:val="005733DE"/>
    <w:rsid w:val="00575FC8"/>
    <w:rsid w:val="005766B3"/>
    <w:rsid w:val="005819A8"/>
    <w:rsid w:val="005819E8"/>
    <w:rsid w:val="00581A92"/>
    <w:rsid w:val="00583A21"/>
    <w:rsid w:val="00583F99"/>
    <w:rsid w:val="00585068"/>
    <w:rsid w:val="005859B9"/>
    <w:rsid w:val="00586A78"/>
    <w:rsid w:val="00586E9A"/>
    <w:rsid w:val="00587B84"/>
    <w:rsid w:val="0059080D"/>
    <w:rsid w:val="005908A0"/>
    <w:rsid w:val="0059379D"/>
    <w:rsid w:val="00596798"/>
    <w:rsid w:val="005A0465"/>
    <w:rsid w:val="005A2E1A"/>
    <w:rsid w:val="005A6164"/>
    <w:rsid w:val="005A6F53"/>
    <w:rsid w:val="005A7ADA"/>
    <w:rsid w:val="005B0CF0"/>
    <w:rsid w:val="005B2CED"/>
    <w:rsid w:val="005B3591"/>
    <w:rsid w:val="005B4CBD"/>
    <w:rsid w:val="005B596D"/>
    <w:rsid w:val="005B5A5A"/>
    <w:rsid w:val="005C187B"/>
    <w:rsid w:val="005C237B"/>
    <w:rsid w:val="005C3AFF"/>
    <w:rsid w:val="005C53A9"/>
    <w:rsid w:val="005C53F2"/>
    <w:rsid w:val="005C687E"/>
    <w:rsid w:val="005C6F5B"/>
    <w:rsid w:val="005C6FF6"/>
    <w:rsid w:val="005C7E36"/>
    <w:rsid w:val="005D0111"/>
    <w:rsid w:val="005D140E"/>
    <w:rsid w:val="005D2302"/>
    <w:rsid w:val="005D7A3E"/>
    <w:rsid w:val="005D7E03"/>
    <w:rsid w:val="005E0C16"/>
    <w:rsid w:val="005E2DB3"/>
    <w:rsid w:val="005E4615"/>
    <w:rsid w:val="005E60D2"/>
    <w:rsid w:val="005E67BB"/>
    <w:rsid w:val="005E6A4A"/>
    <w:rsid w:val="005E717D"/>
    <w:rsid w:val="005F0094"/>
    <w:rsid w:val="005F031C"/>
    <w:rsid w:val="005F20BF"/>
    <w:rsid w:val="005F21A8"/>
    <w:rsid w:val="005F305B"/>
    <w:rsid w:val="005F3BB4"/>
    <w:rsid w:val="005F501F"/>
    <w:rsid w:val="005F56AE"/>
    <w:rsid w:val="005F6881"/>
    <w:rsid w:val="005F70A1"/>
    <w:rsid w:val="00600F98"/>
    <w:rsid w:val="00601972"/>
    <w:rsid w:val="006121E9"/>
    <w:rsid w:val="00612B11"/>
    <w:rsid w:val="00612ED0"/>
    <w:rsid w:val="00612F97"/>
    <w:rsid w:val="006150E9"/>
    <w:rsid w:val="00615B0B"/>
    <w:rsid w:val="00615D85"/>
    <w:rsid w:val="006207ED"/>
    <w:rsid w:val="00621CDC"/>
    <w:rsid w:val="00621ED7"/>
    <w:rsid w:val="006245D8"/>
    <w:rsid w:val="0062526F"/>
    <w:rsid w:val="006256F6"/>
    <w:rsid w:val="006259B2"/>
    <w:rsid w:val="00627C9D"/>
    <w:rsid w:val="00631FD1"/>
    <w:rsid w:val="006324A1"/>
    <w:rsid w:val="00633CC4"/>
    <w:rsid w:val="00636670"/>
    <w:rsid w:val="0063716C"/>
    <w:rsid w:val="00637D6F"/>
    <w:rsid w:val="006407D7"/>
    <w:rsid w:val="0064217D"/>
    <w:rsid w:val="00642B95"/>
    <w:rsid w:val="00642BA8"/>
    <w:rsid w:val="006435A9"/>
    <w:rsid w:val="00644859"/>
    <w:rsid w:val="006448A1"/>
    <w:rsid w:val="00644FF8"/>
    <w:rsid w:val="006479EC"/>
    <w:rsid w:val="00647F50"/>
    <w:rsid w:val="00651078"/>
    <w:rsid w:val="006512B4"/>
    <w:rsid w:val="00652362"/>
    <w:rsid w:val="006525C4"/>
    <w:rsid w:val="00654A67"/>
    <w:rsid w:val="0065548B"/>
    <w:rsid w:val="00656839"/>
    <w:rsid w:val="00656ECA"/>
    <w:rsid w:val="0066161E"/>
    <w:rsid w:val="006616A8"/>
    <w:rsid w:val="00661EC3"/>
    <w:rsid w:val="00662308"/>
    <w:rsid w:val="00662C51"/>
    <w:rsid w:val="006641AF"/>
    <w:rsid w:val="00664A77"/>
    <w:rsid w:val="00664EBF"/>
    <w:rsid w:val="00665044"/>
    <w:rsid w:val="006668CF"/>
    <w:rsid w:val="00667C49"/>
    <w:rsid w:val="006734FF"/>
    <w:rsid w:val="00676DEA"/>
    <w:rsid w:val="00690D39"/>
    <w:rsid w:val="00697072"/>
    <w:rsid w:val="006A1532"/>
    <w:rsid w:val="006A19A6"/>
    <w:rsid w:val="006A1EC8"/>
    <w:rsid w:val="006A27F8"/>
    <w:rsid w:val="006A3878"/>
    <w:rsid w:val="006A46BF"/>
    <w:rsid w:val="006A57B0"/>
    <w:rsid w:val="006A669B"/>
    <w:rsid w:val="006B186B"/>
    <w:rsid w:val="006B2A14"/>
    <w:rsid w:val="006B3523"/>
    <w:rsid w:val="006B49E1"/>
    <w:rsid w:val="006B4EB2"/>
    <w:rsid w:val="006B6D33"/>
    <w:rsid w:val="006B7A7E"/>
    <w:rsid w:val="006C0AC2"/>
    <w:rsid w:val="006C1891"/>
    <w:rsid w:val="006C242D"/>
    <w:rsid w:val="006C264E"/>
    <w:rsid w:val="006C2769"/>
    <w:rsid w:val="006C3493"/>
    <w:rsid w:val="006C416F"/>
    <w:rsid w:val="006C614F"/>
    <w:rsid w:val="006C6585"/>
    <w:rsid w:val="006C6BF6"/>
    <w:rsid w:val="006C6C89"/>
    <w:rsid w:val="006D4A33"/>
    <w:rsid w:val="006D5C49"/>
    <w:rsid w:val="006D70A9"/>
    <w:rsid w:val="006E0634"/>
    <w:rsid w:val="006E10C2"/>
    <w:rsid w:val="006E1266"/>
    <w:rsid w:val="006E1412"/>
    <w:rsid w:val="006E1C78"/>
    <w:rsid w:val="006E5F0D"/>
    <w:rsid w:val="006E7BD2"/>
    <w:rsid w:val="006E7E15"/>
    <w:rsid w:val="006F14F9"/>
    <w:rsid w:val="006F2674"/>
    <w:rsid w:val="006F31DF"/>
    <w:rsid w:val="006F3CA8"/>
    <w:rsid w:val="006F56F6"/>
    <w:rsid w:val="006F582E"/>
    <w:rsid w:val="006F7C73"/>
    <w:rsid w:val="00700A17"/>
    <w:rsid w:val="007022A7"/>
    <w:rsid w:val="007028F2"/>
    <w:rsid w:val="007033D1"/>
    <w:rsid w:val="00704656"/>
    <w:rsid w:val="0070531C"/>
    <w:rsid w:val="007054F7"/>
    <w:rsid w:val="00706661"/>
    <w:rsid w:val="00707D4D"/>
    <w:rsid w:val="00712E06"/>
    <w:rsid w:val="00713395"/>
    <w:rsid w:val="00713B75"/>
    <w:rsid w:val="00714FAD"/>
    <w:rsid w:val="00715852"/>
    <w:rsid w:val="007204AA"/>
    <w:rsid w:val="00722099"/>
    <w:rsid w:val="00722748"/>
    <w:rsid w:val="00723EFF"/>
    <w:rsid w:val="00724CA1"/>
    <w:rsid w:val="00725591"/>
    <w:rsid w:val="00725874"/>
    <w:rsid w:val="0072733F"/>
    <w:rsid w:val="00727827"/>
    <w:rsid w:val="00731F4B"/>
    <w:rsid w:val="00732826"/>
    <w:rsid w:val="00733014"/>
    <w:rsid w:val="00734CAD"/>
    <w:rsid w:val="007356C1"/>
    <w:rsid w:val="0073616E"/>
    <w:rsid w:val="00736575"/>
    <w:rsid w:val="0074274A"/>
    <w:rsid w:val="0074289C"/>
    <w:rsid w:val="007466D8"/>
    <w:rsid w:val="00750DCA"/>
    <w:rsid w:val="00751E95"/>
    <w:rsid w:val="00755FD2"/>
    <w:rsid w:val="0076235A"/>
    <w:rsid w:val="0076385A"/>
    <w:rsid w:val="00764425"/>
    <w:rsid w:val="007646B3"/>
    <w:rsid w:val="00765C06"/>
    <w:rsid w:val="00770443"/>
    <w:rsid w:val="007732BD"/>
    <w:rsid w:val="00774445"/>
    <w:rsid w:val="00781F7A"/>
    <w:rsid w:val="007822AC"/>
    <w:rsid w:val="007829E4"/>
    <w:rsid w:val="00782A72"/>
    <w:rsid w:val="00785C50"/>
    <w:rsid w:val="007868AF"/>
    <w:rsid w:val="00787939"/>
    <w:rsid w:val="00791126"/>
    <w:rsid w:val="007943C5"/>
    <w:rsid w:val="00795AF3"/>
    <w:rsid w:val="007968E3"/>
    <w:rsid w:val="00796B75"/>
    <w:rsid w:val="0079705A"/>
    <w:rsid w:val="00797361"/>
    <w:rsid w:val="007A1900"/>
    <w:rsid w:val="007A472D"/>
    <w:rsid w:val="007A6488"/>
    <w:rsid w:val="007B0488"/>
    <w:rsid w:val="007B0AB7"/>
    <w:rsid w:val="007B0E41"/>
    <w:rsid w:val="007B2318"/>
    <w:rsid w:val="007B2E8E"/>
    <w:rsid w:val="007B737D"/>
    <w:rsid w:val="007B782F"/>
    <w:rsid w:val="007C0514"/>
    <w:rsid w:val="007C1927"/>
    <w:rsid w:val="007C2FBA"/>
    <w:rsid w:val="007C3971"/>
    <w:rsid w:val="007C4D7B"/>
    <w:rsid w:val="007C5C45"/>
    <w:rsid w:val="007C7074"/>
    <w:rsid w:val="007D0AED"/>
    <w:rsid w:val="007D1955"/>
    <w:rsid w:val="007D20B1"/>
    <w:rsid w:val="007D28F6"/>
    <w:rsid w:val="007D31D2"/>
    <w:rsid w:val="007D4743"/>
    <w:rsid w:val="007D4BC1"/>
    <w:rsid w:val="007D6204"/>
    <w:rsid w:val="007D64DD"/>
    <w:rsid w:val="007D65D3"/>
    <w:rsid w:val="007D7DDB"/>
    <w:rsid w:val="007E16C8"/>
    <w:rsid w:val="007E1982"/>
    <w:rsid w:val="007E1FB9"/>
    <w:rsid w:val="007E2CA2"/>
    <w:rsid w:val="007E43F8"/>
    <w:rsid w:val="007E4746"/>
    <w:rsid w:val="007E5441"/>
    <w:rsid w:val="007E6913"/>
    <w:rsid w:val="007F2648"/>
    <w:rsid w:val="007F2D29"/>
    <w:rsid w:val="007F4A14"/>
    <w:rsid w:val="007F4D6B"/>
    <w:rsid w:val="007F4D8E"/>
    <w:rsid w:val="007F6700"/>
    <w:rsid w:val="007F6A71"/>
    <w:rsid w:val="007F70F7"/>
    <w:rsid w:val="007F7E96"/>
    <w:rsid w:val="008008C6"/>
    <w:rsid w:val="00800C1C"/>
    <w:rsid w:val="008050DB"/>
    <w:rsid w:val="00806DD3"/>
    <w:rsid w:val="00810FE2"/>
    <w:rsid w:val="00813D92"/>
    <w:rsid w:val="00813FC9"/>
    <w:rsid w:val="008157AF"/>
    <w:rsid w:val="0081589C"/>
    <w:rsid w:val="00815A93"/>
    <w:rsid w:val="00817A6A"/>
    <w:rsid w:val="00817F66"/>
    <w:rsid w:val="00817FD7"/>
    <w:rsid w:val="00817FF3"/>
    <w:rsid w:val="00821644"/>
    <w:rsid w:val="00821CE7"/>
    <w:rsid w:val="00821E65"/>
    <w:rsid w:val="008225F5"/>
    <w:rsid w:val="008229F6"/>
    <w:rsid w:val="00822D1A"/>
    <w:rsid w:val="008230F2"/>
    <w:rsid w:val="0082365A"/>
    <w:rsid w:val="008249D3"/>
    <w:rsid w:val="0082542B"/>
    <w:rsid w:val="008272A3"/>
    <w:rsid w:val="00830359"/>
    <w:rsid w:val="00830E74"/>
    <w:rsid w:val="00832A2D"/>
    <w:rsid w:val="00833F45"/>
    <w:rsid w:val="00835368"/>
    <w:rsid w:val="00835EFC"/>
    <w:rsid w:val="008379D3"/>
    <w:rsid w:val="00842FA4"/>
    <w:rsid w:val="00844B1C"/>
    <w:rsid w:val="0084526B"/>
    <w:rsid w:val="00847128"/>
    <w:rsid w:val="0085000B"/>
    <w:rsid w:val="008501BA"/>
    <w:rsid w:val="00850617"/>
    <w:rsid w:val="008535BB"/>
    <w:rsid w:val="00856454"/>
    <w:rsid w:val="008565CD"/>
    <w:rsid w:val="008566D5"/>
    <w:rsid w:val="00857563"/>
    <w:rsid w:val="00860F97"/>
    <w:rsid w:val="00864EFF"/>
    <w:rsid w:val="008650D0"/>
    <w:rsid w:val="00866996"/>
    <w:rsid w:val="008678D4"/>
    <w:rsid w:val="0087082B"/>
    <w:rsid w:val="0087297E"/>
    <w:rsid w:val="00872D1C"/>
    <w:rsid w:val="00873842"/>
    <w:rsid w:val="00873B25"/>
    <w:rsid w:val="00874859"/>
    <w:rsid w:val="00875962"/>
    <w:rsid w:val="0087612D"/>
    <w:rsid w:val="008766C3"/>
    <w:rsid w:val="00877617"/>
    <w:rsid w:val="00880465"/>
    <w:rsid w:val="008805D5"/>
    <w:rsid w:val="00881D1D"/>
    <w:rsid w:val="00881D23"/>
    <w:rsid w:val="00883607"/>
    <w:rsid w:val="00883FD1"/>
    <w:rsid w:val="0088576B"/>
    <w:rsid w:val="008860F4"/>
    <w:rsid w:val="008861AE"/>
    <w:rsid w:val="00886C6D"/>
    <w:rsid w:val="00890B72"/>
    <w:rsid w:val="00891457"/>
    <w:rsid w:val="00891DE9"/>
    <w:rsid w:val="00892F3F"/>
    <w:rsid w:val="0089506B"/>
    <w:rsid w:val="00897C16"/>
    <w:rsid w:val="008A0315"/>
    <w:rsid w:val="008A0C07"/>
    <w:rsid w:val="008A1472"/>
    <w:rsid w:val="008A15A6"/>
    <w:rsid w:val="008A43C0"/>
    <w:rsid w:val="008A4AD0"/>
    <w:rsid w:val="008A69F5"/>
    <w:rsid w:val="008A782D"/>
    <w:rsid w:val="008A796A"/>
    <w:rsid w:val="008A7997"/>
    <w:rsid w:val="008B00B1"/>
    <w:rsid w:val="008B0285"/>
    <w:rsid w:val="008B0BAF"/>
    <w:rsid w:val="008B19BF"/>
    <w:rsid w:val="008B2E94"/>
    <w:rsid w:val="008B4FCA"/>
    <w:rsid w:val="008B7181"/>
    <w:rsid w:val="008B746C"/>
    <w:rsid w:val="008C1702"/>
    <w:rsid w:val="008C1DC9"/>
    <w:rsid w:val="008C44CB"/>
    <w:rsid w:val="008C4D8C"/>
    <w:rsid w:val="008C5DC4"/>
    <w:rsid w:val="008C7F2B"/>
    <w:rsid w:val="008D0587"/>
    <w:rsid w:val="008D346A"/>
    <w:rsid w:val="008D3E06"/>
    <w:rsid w:val="008D5417"/>
    <w:rsid w:val="008D54B1"/>
    <w:rsid w:val="008E042B"/>
    <w:rsid w:val="008E1099"/>
    <w:rsid w:val="008E202A"/>
    <w:rsid w:val="008E3D3F"/>
    <w:rsid w:val="008E4F84"/>
    <w:rsid w:val="008E54B4"/>
    <w:rsid w:val="008E73D4"/>
    <w:rsid w:val="008E7DC4"/>
    <w:rsid w:val="008E7F9B"/>
    <w:rsid w:val="008F0639"/>
    <w:rsid w:val="008F1572"/>
    <w:rsid w:val="008F1A7B"/>
    <w:rsid w:val="008F2B43"/>
    <w:rsid w:val="008F4501"/>
    <w:rsid w:val="008F488E"/>
    <w:rsid w:val="008F4993"/>
    <w:rsid w:val="008F4DFC"/>
    <w:rsid w:val="008F55FF"/>
    <w:rsid w:val="008F5694"/>
    <w:rsid w:val="008F66A5"/>
    <w:rsid w:val="009020C3"/>
    <w:rsid w:val="009021F5"/>
    <w:rsid w:val="009026F9"/>
    <w:rsid w:val="009035D3"/>
    <w:rsid w:val="00904012"/>
    <w:rsid w:val="00904B97"/>
    <w:rsid w:val="00910680"/>
    <w:rsid w:val="00910C16"/>
    <w:rsid w:val="009118AE"/>
    <w:rsid w:val="00911AC8"/>
    <w:rsid w:val="0091504E"/>
    <w:rsid w:val="0091545F"/>
    <w:rsid w:val="00921A06"/>
    <w:rsid w:val="00922600"/>
    <w:rsid w:val="0092269B"/>
    <w:rsid w:val="00925946"/>
    <w:rsid w:val="00926D1F"/>
    <w:rsid w:val="00930B9F"/>
    <w:rsid w:val="00932E2B"/>
    <w:rsid w:val="009359AB"/>
    <w:rsid w:val="00937CB7"/>
    <w:rsid w:val="00940575"/>
    <w:rsid w:val="00941CE8"/>
    <w:rsid w:val="0094369B"/>
    <w:rsid w:val="00944136"/>
    <w:rsid w:val="00944E1F"/>
    <w:rsid w:val="009463B3"/>
    <w:rsid w:val="00946F49"/>
    <w:rsid w:val="00947180"/>
    <w:rsid w:val="00947EBF"/>
    <w:rsid w:val="00950DA0"/>
    <w:rsid w:val="009528B3"/>
    <w:rsid w:val="00956141"/>
    <w:rsid w:val="00956CEA"/>
    <w:rsid w:val="00960C1F"/>
    <w:rsid w:val="009611CA"/>
    <w:rsid w:val="009614E7"/>
    <w:rsid w:val="00961E57"/>
    <w:rsid w:val="00963D9D"/>
    <w:rsid w:val="0096407D"/>
    <w:rsid w:val="009645D2"/>
    <w:rsid w:val="00964E71"/>
    <w:rsid w:val="00965DC4"/>
    <w:rsid w:val="009712B8"/>
    <w:rsid w:val="00972029"/>
    <w:rsid w:val="00973092"/>
    <w:rsid w:val="0097509A"/>
    <w:rsid w:val="009823CB"/>
    <w:rsid w:val="00983488"/>
    <w:rsid w:val="009855F7"/>
    <w:rsid w:val="009858C6"/>
    <w:rsid w:val="009909B1"/>
    <w:rsid w:val="009929F1"/>
    <w:rsid w:val="009937C4"/>
    <w:rsid w:val="0099462C"/>
    <w:rsid w:val="009956D7"/>
    <w:rsid w:val="00995FDF"/>
    <w:rsid w:val="009964E6"/>
    <w:rsid w:val="00996AE2"/>
    <w:rsid w:val="009A0264"/>
    <w:rsid w:val="009A58DA"/>
    <w:rsid w:val="009A79A1"/>
    <w:rsid w:val="009B26DD"/>
    <w:rsid w:val="009B337D"/>
    <w:rsid w:val="009B37A8"/>
    <w:rsid w:val="009B3A0C"/>
    <w:rsid w:val="009B700D"/>
    <w:rsid w:val="009B7FDE"/>
    <w:rsid w:val="009C24AC"/>
    <w:rsid w:val="009C2B12"/>
    <w:rsid w:val="009C31D3"/>
    <w:rsid w:val="009C375F"/>
    <w:rsid w:val="009C4E42"/>
    <w:rsid w:val="009C7B19"/>
    <w:rsid w:val="009D208A"/>
    <w:rsid w:val="009D3FF3"/>
    <w:rsid w:val="009D4FA6"/>
    <w:rsid w:val="009D7AE2"/>
    <w:rsid w:val="009E29BC"/>
    <w:rsid w:val="009E2C86"/>
    <w:rsid w:val="009E4F99"/>
    <w:rsid w:val="009E56DF"/>
    <w:rsid w:val="009E7FB8"/>
    <w:rsid w:val="009F3511"/>
    <w:rsid w:val="009F361A"/>
    <w:rsid w:val="009F4E98"/>
    <w:rsid w:val="009F6183"/>
    <w:rsid w:val="009F785F"/>
    <w:rsid w:val="00A0005C"/>
    <w:rsid w:val="00A009F7"/>
    <w:rsid w:val="00A00E8C"/>
    <w:rsid w:val="00A016D3"/>
    <w:rsid w:val="00A023A5"/>
    <w:rsid w:val="00A030A8"/>
    <w:rsid w:val="00A11410"/>
    <w:rsid w:val="00A1304C"/>
    <w:rsid w:val="00A13712"/>
    <w:rsid w:val="00A149EA"/>
    <w:rsid w:val="00A14D64"/>
    <w:rsid w:val="00A15082"/>
    <w:rsid w:val="00A150AF"/>
    <w:rsid w:val="00A15ED3"/>
    <w:rsid w:val="00A161F0"/>
    <w:rsid w:val="00A205E4"/>
    <w:rsid w:val="00A2178C"/>
    <w:rsid w:val="00A21ED8"/>
    <w:rsid w:val="00A21FA0"/>
    <w:rsid w:val="00A2290C"/>
    <w:rsid w:val="00A25DE0"/>
    <w:rsid w:val="00A27C23"/>
    <w:rsid w:val="00A27C55"/>
    <w:rsid w:val="00A307B4"/>
    <w:rsid w:val="00A3101E"/>
    <w:rsid w:val="00A347A7"/>
    <w:rsid w:val="00A34BE3"/>
    <w:rsid w:val="00A359EF"/>
    <w:rsid w:val="00A35F82"/>
    <w:rsid w:val="00A4437B"/>
    <w:rsid w:val="00A459AC"/>
    <w:rsid w:val="00A47885"/>
    <w:rsid w:val="00A478C0"/>
    <w:rsid w:val="00A501CF"/>
    <w:rsid w:val="00A51331"/>
    <w:rsid w:val="00A514FE"/>
    <w:rsid w:val="00A52220"/>
    <w:rsid w:val="00A540A2"/>
    <w:rsid w:val="00A544EC"/>
    <w:rsid w:val="00A54C90"/>
    <w:rsid w:val="00A554BA"/>
    <w:rsid w:val="00A565BF"/>
    <w:rsid w:val="00A5745C"/>
    <w:rsid w:val="00A616DF"/>
    <w:rsid w:val="00A628A4"/>
    <w:rsid w:val="00A64A1A"/>
    <w:rsid w:val="00A66606"/>
    <w:rsid w:val="00A66EC8"/>
    <w:rsid w:val="00A67D68"/>
    <w:rsid w:val="00A706D4"/>
    <w:rsid w:val="00A70A88"/>
    <w:rsid w:val="00A70D48"/>
    <w:rsid w:val="00A71840"/>
    <w:rsid w:val="00A71EE5"/>
    <w:rsid w:val="00A73739"/>
    <w:rsid w:val="00A737D6"/>
    <w:rsid w:val="00A73E69"/>
    <w:rsid w:val="00A7580B"/>
    <w:rsid w:val="00A77D2C"/>
    <w:rsid w:val="00A81789"/>
    <w:rsid w:val="00A827F5"/>
    <w:rsid w:val="00A83078"/>
    <w:rsid w:val="00A83116"/>
    <w:rsid w:val="00A84856"/>
    <w:rsid w:val="00A908B6"/>
    <w:rsid w:val="00A917DC"/>
    <w:rsid w:val="00A93708"/>
    <w:rsid w:val="00A963F5"/>
    <w:rsid w:val="00A96B00"/>
    <w:rsid w:val="00AA1050"/>
    <w:rsid w:val="00AA1A82"/>
    <w:rsid w:val="00AA34D5"/>
    <w:rsid w:val="00AA50FC"/>
    <w:rsid w:val="00AA68C1"/>
    <w:rsid w:val="00AA7073"/>
    <w:rsid w:val="00AB342E"/>
    <w:rsid w:val="00AB3EE3"/>
    <w:rsid w:val="00AB4121"/>
    <w:rsid w:val="00AB5A13"/>
    <w:rsid w:val="00AB6023"/>
    <w:rsid w:val="00AC0628"/>
    <w:rsid w:val="00AC15F2"/>
    <w:rsid w:val="00AC246D"/>
    <w:rsid w:val="00AC2BE1"/>
    <w:rsid w:val="00AC4E6C"/>
    <w:rsid w:val="00AC556F"/>
    <w:rsid w:val="00AC73BE"/>
    <w:rsid w:val="00AC7771"/>
    <w:rsid w:val="00AD0498"/>
    <w:rsid w:val="00AD05B6"/>
    <w:rsid w:val="00AD19B2"/>
    <w:rsid w:val="00AD1CB2"/>
    <w:rsid w:val="00AD61D6"/>
    <w:rsid w:val="00AD73DD"/>
    <w:rsid w:val="00AE026B"/>
    <w:rsid w:val="00AE3F83"/>
    <w:rsid w:val="00AE7923"/>
    <w:rsid w:val="00AF07AE"/>
    <w:rsid w:val="00AF0989"/>
    <w:rsid w:val="00AF4FD5"/>
    <w:rsid w:val="00AF5399"/>
    <w:rsid w:val="00AF5F18"/>
    <w:rsid w:val="00AF722F"/>
    <w:rsid w:val="00B00457"/>
    <w:rsid w:val="00B009C0"/>
    <w:rsid w:val="00B00D47"/>
    <w:rsid w:val="00B0118E"/>
    <w:rsid w:val="00B034E3"/>
    <w:rsid w:val="00B03A31"/>
    <w:rsid w:val="00B040EC"/>
    <w:rsid w:val="00B100FA"/>
    <w:rsid w:val="00B1040A"/>
    <w:rsid w:val="00B14017"/>
    <w:rsid w:val="00B14843"/>
    <w:rsid w:val="00B16A1D"/>
    <w:rsid w:val="00B21887"/>
    <w:rsid w:val="00B221B2"/>
    <w:rsid w:val="00B246F8"/>
    <w:rsid w:val="00B25002"/>
    <w:rsid w:val="00B2522C"/>
    <w:rsid w:val="00B30067"/>
    <w:rsid w:val="00B3082B"/>
    <w:rsid w:val="00B321A3"/>
    <w:rsid w:val="00B33A89"/>
    <w:rsid w:val="00B341F9"/>
    <w:rsid w:val="00B34366"/>
    <w:rsid w:val="00B343F2"/>
    <w:rsid w:val="00B346DE"/>
    <w:rsid w:val="00B34DC2"/>
    <w:rsid w:val="00B403E7"/>
    <w:rsid w:val="00B40DE8"/>
    <w:rsid w:val="00B40E44"/>
    <w:rsid w:val="00B4237C"/>
    <w:rsid w:val="00B42BD6"/>
    <w:rsid w:val="00B45FBA"/>
    <w:rsid w:val="00B462FD"/>
    <w:rsid w:val="00B47872"/>
    <w:rsid w:val="00B507E1"/>
    <w:rsid w:val="00B50E34"/>
    <w:rsid w:val="00B5360C"/>
    <w:rsid w:val="00B53C79"/>
    <w:rsid w:val="00B54D34"/>
    <w:rsid w:val="00B560AF"/>
    <w:rsid w:val="00B5659F"/>
    <w:rsid w:val="00B57113"/>
    <w:rsid w:val="00B60452"/>
    <w:rsid w:val="00B60737"/>
    <w:rsid w:val="00B6124E"/>
    <w:rsid w:val="00B612ED"/>
    <w:rsid w:val="00B61A09"/>
    <w:rsid w:val="00B6213F"/>
    <w:rsid w:val="00B628D7"/>
    <w:rsid w:val="00B62AE1"/>
    <w:rsid w:val="00B62D45"/>
    <w:rsid w:val="00B62E82"/>
    <w:rsid w:val="00B650B4"/>
    <w:rsid w:val="00B65F22"/>
    <w:rsid w:val="00B66673"/>
    <w:rsid w:val="00B67095"/>
    <w:rsid w:val="00B7099C"/>
    <w:rsid w:val="00B74A6E"/>
    <w:rsid w:val="00B74EB9"/>
    <w:rsid w:val="00B80FA1"/>
    <w:rsid w:val="00B818E7"/>
    <w:rsid w:val="00B81C9A"/>
    <w:rsid w:val="00B83440"/>
    <w:rsid w:val="00B83514"/>
    <w:rsid w:val="00B83CB8"/>
    <w:rsid w:val="00B9385D"/>
    <w:rsid w:val="00B9404F"/>
    <w:rsid w:val="00B95D9E"/>
    <w:rsid w:val="00B9658B"/>
    <w:rsid w:val="00BA04C7"/>
    <w:rsid w:val="00BA3DC4"/>
    <w:rsid w:val="00BA5CB3"/>
    <w:rsid w:val="00BB10D4"/>
    <w:rsid w:val="00BB28CE"/>
    <w:rsid w:val="00BB3399"/>
    <w:rsid w:val="00BB3B7E"/>
    <w:rsid w:val="00BB4603"/>
    <w:rsid w:val="00BC2D8C"/>
    <w:rsid w:val="00BC2FED"/>
    <w:rsid w:val="00BC4019"/>
    <w:rsid w:val="00BC44AB"/>
    <w:rsid w:val="00BC4D7D"/>
    <w:rsid w:val="00BC7150"/>
    <w:rsid w:val="00BC7BF9"/>
    <w:rsid w:val="00BC7D1C"/>
    <w:rsid w:val="00BD19B4"/>
    <w:rsid w:val="00BD4185"/>
    <w:rsid w:val="00BD779C"/>
    <w:rsid w:val="00BD7884"/>
    <w:rsid w:val="00BE5317"/>
    <w:rsid w:val="00BE6350"/>
    <w:rsid w:val="00BE7A65"/>
    <w:rsid w:val="00BF3B51"/>
    <w:rsid w:val="00BF3C15"/>
    <w:rsid w:val="00BF5A69"/>
    <w:rsid w:val="00BF6578"/>
    <w:rsid w:val="00BF6D80"/>
    <w:rsid w:val="00C0180E"/>
    <w:rsid w:val="00C039C1"/>
    <w:rsid w:val="00C04AE7"/>
    <w:rsid w:val="00C04B33"/>
    <w:rsid w:val="00C059D5"/>
    <w:rsid w:val="00C067A7"/>
    <w:rsid w:val="00C079F5"/>
    <w:rsid w:val="00C10058"/>
    <w:rsid w:val="00C13A9C"/>
    <w:rsid w:val="00C13EC2"/>
    <w:rsid w:val="00C14CB1"/>
    <w:rsid w:val="00C15833"/>
    <w:rsid w:val="00C17B97"/>
    <w:rsid w:val="00C17E93"/>
    <w:rsid w:val="00C20AEE"/>
    <w:rsid w:val="00C22978"/>
    <w:rsid w:val="00C23D2B"/>
    <w:rsid w:val="00C26361"/>
    <w:rsid w:val="00C2793D"/>
    <w:rsid w:val="00C27B12"/>
    <w:rsid w:val="00C326C3"/>
    <w:rsid w:val="00C33AC4"/>
    <w:rsid w:val="00C34507"/>
    <w:rsid w:val="00C34CFD"/>
    <w:rsid w:val="00C360ED"/>
    <w:rsid w:val="00C36310"/>
    <w:rsid w:val="00C40E82"/>
    <w:rsid w:val="00C41161"/>
    <w:rsid w:val="00C428E2"/>
    <w:rsid w:val="00C435A6"/>
    <w:rsid w:val="00C45B5C"/>
    <w:rsid w:val="00C45D01"/>
    <w:rsid w:val="00C45FE1"/>
    <w:rsid w:val="00C46E48"/>
    <w:rsid w:val="00C5010F"/>
    <w:rsid w:val="00C50E82"/>
    <w:rsid w:val="00C53304"/>
    <w:rsid w:val="00C5389E"/>
    <w:rsid w:val="00C54AC7"/>
    <w:rsid w:val="00C55248"/>
    <w:rsid w:val="00C558D6"/>
    <w:rsid w:val="00C55B7F"/>
    <w:rsid w:val="00C56CE7"/>
    <w:rsid w:val="00C57580"/>
    <w:rsid w:val="00C577AD"/>
    <w:rsid w:val="00C61314"/>
    <w:rsid w:val="00C61542"/>
    <w:rsid w:val="00C63418"/>
    <w:rsid w:val="00C6596D"/>
    <w:rsid w:val="00C66FDB"/>
    <w:rsid w:val="00C6774C"/>
    <w:rsid w:val="00C707FD"/>
    <w:rsid w:val="00C71144"/>
    <w:rsid w:val="00C7359B"/>
    <w:rsid w:val="00C7388B"/>
    <w:rsid w:val="00C73C08"/>
    <w:rsid w:val="00C74150"/>
    <w:rsid w:val="00C7476D"/>
    <w:rsid w:val="00C758C5"/>
    <w:rsid w:val="00C76611"/>
    <w:rsid w:val="00C76C63"/>
    <w:rsid w:val="00C76E1F"/>
    <w:rsid w:val="00C77D58"/>
    <w:rsid w:val="00C822D3"/>
    <w:rsid w:val="00C82A33"/>
    <w:rsid w:val="00C82B28"/>
    <w:rsid w:val="00C82EED"/>
    <w:rsid w:val="00C83838"/>
    <w:rsid w:val="00C8528D"/>
    <w:rsid w:val="00C9053D"/>
    <w:rsid w:val="00C925ED"/>
    <w:rsid w:val="00C928C2"/>
    <w:rsid w:val="00C946EA"/>
    <w:rsid w:val="00C95145"/>
    <w:rsid w:val="00C96993"/>
    <w:rsid w:val="00C97975"/>
    <w:rsid w:val="00C97BFC"/>
    <w:rsid w:val="00CA01BF"/>
    <w:rsid w:val="00CA1778"/>
    <w:rsid w:val="00CA1A7E"/>
    <w:rsid w:val="00CA1F26"/>
    <w:rsid w:val="00CA25CE"/>
    <w:rsid w:val="00CA36EE"/>
    <w:rsid w:val="00CA386F"/>
    <w:rsid w:val="00CA6AD4"/>
    <w:rsid w:val="00CA7EAE"/>
    <w:rsid w:val="00CB085E"/>
    <w:rsid w:val="00CB1116"/>
    <w:rsid w:val="00CB69E9"/>
    <w:rsid w:val="00CB6CF6"/>
    <w:rsid w:val="00CB6EFE"/>
    <w:rsid w:val="00CB758E"/>
    <w:rsid w:val="00CC0563"/>
    <w:rsid w:val="00CC335F"/>
    <w:rsid w:val="00CC35A5"/>
    <w:rsid w:val="00CC38F5"/>
    <w:rsid w:val="00CC4311"/>
    <w:rsid w:val="00CC45F9"/>
    <w:rsid w:val="00CC5098"/>
    <w:rsid w:val="00CC66B7"/>
    <w:rsid w:val="00CC7914"/>
    <w:rsid w:val="00CC7F1A"/>
    <w:rsid w:val="00CD10E1"/>
    <w:rsid w:val="00CD1219"/>
    <w:rsid w:val="00CD1431"/>
    <w:rsid w:val="00CD1449"/>
    <w:rsid w:val="00CD26C5"/>
    <w:rsid w:val="00CD3682"/>
    <w:rsid w:val="00CD493E"/>
    <w:rsid w:val="00CD5955"/>
    <w:rsid w:val="00CD5CF6"/>
    <w:rsid w:val="00CD7E2C"/>
    <w:rsid w:val="00CE1276"/>
    <w:rsid w:val="00CE4480"/>
    <w:rsid w:val="00CE50F3"/>
    <w:rsid w:val="00CE5A81"/>
    <w:rsid w:val="00CE5CE0"/>
    <w:rsid w:val="00CE66D3"/>
    <w:rsid w:val="00CE7623"/>
    <w:rsid w:val="00CF096F"/>
    <w:rsid w:val="00CF388D"/>
    <w:rsid w:val="00CF5834"/>
    <w:rsid w:val="00CF7900"/>
    <w:rsid w:val="00D03783"/>
    <w:rsid w:val="00D03AFA"/>
    <w:rsid w:val="00D0417D"/>
    <w:rsid w:val="00D056B0"/>
    <w:rsid w:val="00D06146"/>
    <w:rsid w:val="00D0738A"/>
    <w:rsid w:val="00D07666"/>
    <w:rsid w:val="00D113D0"/>
    <w:rsid w:val="00D12174"/>
    <w:rsid w:val="00D12C51"/>
    <w:rsid w:val="00D1319F"/>
    <w:rsid w:val="00D13451"/>
    <w:rsid w:val="00D146B1"/>
    <w:rsid w:val="00D14E23"/>
    <w:rsid w:val="00D170C6"/>
    <w:rsid w:val="00D17D25"/>
    <w:rsid w:val="00D21066"/>
    <w:rsid w:val="00D21F00"/>
    <w:rsid w:val="00D240A7"/>
    <w:rsid w:val="00D242D8"/>
    <w:rsid w:val="00D25398"/>
    <w:rsid w:val="00D30523"/>
    <w:rsid w:val="00D33E2E"/>
    <w:rsid w:val="00D34055"/>
    <w:rsid w:val="00D348CD"/>
    <w:rsid w:val="00D34E2D"/>
    <w:rsid w:val="00D34F85"/>
    <w:rsid w:val="00D3611E"/>
    <w:rsid w:val="00D36336"/>
    <w:rsid w:val="00D37C44"/>
    <w:rsid w:val="00D37EEB"/>
    <w:rsid w:val="00D43A38"/>
    <w:rsid w:val="00D43E61"/>
    <w:rsid w:val="00D4544E"/>
    <w:rsid w:val="00D4578B"/>
    <w:rsid w:val="00D51FBF"/>
    <w:rsid w:val="00D542B7"/>
    <w:rsid w:val="00D54EAE"/>
    <w:rsid w:val="00D54F3A"/>
    <w:rsid w:val="00D61FD3"/>
    <w:rsid w:val="00D6236B"/>
    <w:rsid w:val="00D628D3"/>
    <w:rsid w:val="00D62CFB"/>
    <w:rsid w:val="00D66593"/>
    <w:rsid w:val="00D6688C"/>
    <w:rsid w:val="00D678D0"/>
    <w:rsid w:val="00D708A0"/>
    <w:rsid w:val="00D72BE0"/>
    <w:rsid w:val="00D75ADC"/>
    <w:rsid w:val="00D768F8"/>
    <w:rsid w:val="00D818A8"/>
    <w:rsid w:val="00D828B2"/>
    <w:rsid w:val="00D8292A"/>
    <w:rsid w:val="00D84380"/>
    <w:rsid w:val="00D93AD2"/>
    <w:rsid w:val="00D945AE"/>
    <w:rsid w:val="00D94910"/>
    <w:rsid w:val="00D96A36"/>
    <w:rsid w:val="00DA047B"/>
    <w:rsid w:val="00DA0EE1"/>
    <w:rsid w:val="00DA38B9"/>
    <w:rsid w:val="00DA5C06"/>
    <w:rsid w:val="00DB0517"/>
    <w:rsid w:val="00DB1977"/>
    <w:rsid w:val="00DB1EBE"/>
    <w:rsid w:val="00DB4658"/>
    <w:rsid w:val="00DB5015"/>
    <w:rsid w:val="00DB6647"/>
    <w:rsid w:val="00DB77D1"/>
    <w:rsid w:val="00DC0617"/>
    <w:rsid w:val="00DC12B8"/>
    <w:rsid w:val="00DC1AF6"/>
    <w:rsid w:val="00DC2E6E"/>
    <w:rsid w:val="00DC5B21"/>
    <w:rsid w:val="00DD1B9C"/>
    <w:rsid w:val="00DD1DB9"/>
    <w:rsid w:val="00DD2ED1"/>
    <w:rsid w:val="00DD4DE2"/>
    <w:rsid w:val="00DD5336"/>
    <w:rsid w:val="00DD5AD0"/>
    <w:rsid w:val="00DD5E33"/>
    <w:rsid w:val="00DD77D4"/>
    <w:rsid w:val="00DE0B15"/>
    <w:rsid w:val="00DE13B3"/>
    <w:rsid w:val="00DE1A0D"/>
    <w:rsid w:val="00DE2FF4"/>
    <w:rsid w:val="00DE49C1"/>
    <w:rsid w:val="00DE550E"/>
    <w:rsid w:val="00DE654B"/>
    <w:rsid w:val="00DF14A2"/>
    <w:rsid w:val="00DF2D88"/>
    <w:rsid w:val="00DF425A"/>
    <w:rsid w:val="00DF6325"/>
    <w:rsid w:val="00DF66AF"/>
    <w:rsid w:val="00E00955"/>
    <w:rsid w:val="00E01E9A"/>
    <w:rsid w:val="00E03932"/>
    <w:rsid w:val="00E03ECE"/>
    <w:rsid w:val="00E060D9"/>
    <w:rsid w:val="00E06D43"/>
    <w:rsid w:val="00E070AB"/>
    <w:rsid w:val="00E077B1"/>
    <w:rsid w:val="00E07A56"/>
    <w:rsid w:val="00E10567"/>
    <w:rsid w:val="00E176C9"/>
    <w:rsid w:val="00E1793D"/>
    <w:rsid w:val="00E203F4"/>
    <w:rsid w:val="00E212F4"/>
    <w:rsid w:val="00E21B93"/>
    <w:rsid w:val="00E23510"/>
    <w:rsid w:val="00E25574"/>
    <w:rsid w:val="00E2583E"/>
    <w:rsid w:val="00E267BC"/>
    <w:rsid w:val="00E26A52"/>
    <w:rsid w:val="00E310BD"/>
    <w:rsid w:val="00E335E1"/>
    <w:rsid w:val="00E34B9F"/>
    <w:rsid w:val="00E36CF9"/>
    <w:rsid w:val="00E3727E"/>
    <w:rsid w:val="00E41296"/>
    <w:rsid w:val="00E41FE9"/>
    <w:rsid w:val="00E432B4"/>
    <w:rsid w:val="00E4364C"/>
    <w:rsid w:val="00E447D0"/>
    <w:rsid w:val="00E4540E"/>
    <w:rsid w:val="00E46C6D"/>
    <w:rsid w:val="00E50EE4"/>
    <w:rsid w:val="00E53825"/>
    <w:rsid w:val="00E53E49"/>
    <w:rsid w:val="00E551BC"/>
    <w:rsid w:val="00E55686"/>
    <w:rsid w:val="00E55B4A"/>
    <w:rsid w:val="00E564A5"/>
    <w:rsid w:val="00E56C9F"/>
    <w:rsid w:val="00E56EAE"/>
    <w:rsid w:val="00E577BD"/>
    <w:rsid w:val="00E57D6C"/>
    <w:rsid w:val="00E607E4"/>
    <w:rsid w:val="00E63F7B"/>
    <w:rsid w:val="00E64907"/>
    <w:rsid w:val="00E64CCE"/>
    <w:rsid w:val="00E655B7"/>
    <w:rsid w:val="00E70349"/>
    <w:rsid w:val="00E71005"/>
    <w:rsid w:val="00E72575"/>
    <w:rsid w:val="00E73010"/>
    <w:rsid w:val="00E746DE"/>
    <w:rsid w:val="00E75FCD"/>
    <w:rsid w:val="00E75FED"/>
    <w:rsid w:val="00E76BAA"/>
    <w:rsid w:val="00E77B93"/>
    <w:rsid w:val="00E802C4"/>
    <w:rsid w:val="00E83009"/>
    <w:rsid w:val="00E8413D"/>
    <w:rsid w:val="00E841A7"/>
    <w:rsid w:val="00E847D5"/>
    <w:rsid w:val="00E84F21"/>
    <w:rsid w:val="00E85D37"/>
    <w:rsid w:val="00E901FA"/>
    <w:rsid w:val="00E906C1"/>
    <w:rsid w:val="00E9072B"/>
    <w:rsid w:val="00E94644"/>
    <w:rsid w:val="00E947CC"/>
    <w:rsid w:val="00E94859"/>
    <w:rsid w:val="00E95F1C"/>
    <w:rsid w:val="00E974C7"/>
    <w:rsid w:val="00EA0E17"/>
    <w:rsid w:val="00EA0F54"/>
    <w:rsid w:val="00EA1416"/>
    <w:rsid w:val="00EA3B4C"/>
    <w:rsid w:val="00EA72FC"/>
    <w:rsid w:val="00EA7AA2"/>
    <w:rsid w:val="00EB06F1"/>
    <w:rsid w:val="00EB153E"/>
    <w:rsid w:val="00EB214E"/>
    <w:rsid w:val="00EB2DD8"/>
    <w:rsid w:val="00EB422E"/>
    <w:rsid w:val="00EB4910"/>
    <w:rsid w:val="00EC122A"/>
    <w:rsid w:val="00EC1269"/>
    <w:rsid w:val="00EC18D8"/>
    <w:rsid w:val="00EC2BE5"/>
    <w:rsid w:val="00EC2ECD"/>
    <w:rsid w:val="00EC3387"/>
    <w:rsid w:val="00EC405D"/>
    <w:rsid w:val="00EC42FD"/>
    <w:rsid w:val="00EC53BD"/>
    <w:rsid w:val="00ED55C6"/>
    <w:rsid w:val="00ED6B7E"/>
    <w:rsid w:val="00ED6D68"/>
    <w:rsid w:val="00ED7ACF"/>
    <w:rsid w:val="00EE1A17"/>
    <w:rsid w:val="00EE1D2C"/>
    <w:rsid w:val="00EE2E51"/>
    <w:rsid w:val="00EE3894"/>
    <w:rsid w:val="00EE47E2"/>
    <w:rsid w:val="00EE4911"/>
    <w:rsid w:val="00EE548B"/>
    <w:rsid w:val="00EE668C"/>
    <w:rsid w:val="00EF21C0"/>
    <w:rsid w:val="00EF5803"/>
    <w:rsid w:val="00EF66CE"/>
    <w:rsid w:val="00EF7119"/>
    <w:rsid w:val="00F00350"/>
    <w:rsid w:val="00F0089A"/>
    <w:rsid w:val="00F04FFA"/>
    <w:rsid w:val="00F07002"/>
    <w:rsid w:val="00F103AA"/>
    <w:rsid w:val="00F1044E"/>
    <w:rsid w:val="00F10E8D"/>
    <w:rsid w:val="00F12CBF"/>
    <w:rsid w:val="00F14A83"/>
    <w:rsid w:val="00F168E9"/>
    <w:rsid w:val="00F2209B"/>
    <w:rsid w:val="00F22687"/>
    <w:rsid w:val="00F23BE0"/>
    <w:rsid w:val="00F24E3D"/>
    <w:rsid w:val="00F262C6"/>
    <w:rsid w:val="00F279BC"/>
    <w:rsid w:val="00F30CDE"/>
    <w:rsid w:val="00F31EF0"/>
    <w:rsid w:val="00F32160"/>
    <w:rsid w:val="00F32EBB"/>
    <w:rsid w:val="00F34E80"/>
    <w:rsid w:val="00F350FF"/>
    <w:rsid w:val="00F37697"/>
    <w:rsid w:val="00F37DED"/>
    <w:rsid w:val="00F40157"/>
    <w:rsid w:val="00F40311"/>
    <w:rsid w:val="00F40DEE"/>
    <w:rsid w:val="00F43758"/>
    <w:rsid w:val="00F44D1B"/>
    <w:rsid w:val="00F459E5"/>
    <w:rsid w:val="00F469D7"/>
    <w:rsid w:val="00F508F8"/>
    <w:rsid w:val="00F5146F"/>
    <w:rsid w:val="00F52676"/>
    <w:rsid w:val="00F52775"/>
    <w:rsid w:val="00F52B77"/>
    <w:rsid w:val="00F532F8"/>
    <w:rsid w:val="00F545B9"/>
    <w:rsid w:val="00F548CA"/>
    <w:rsid w:val="00F549F3"/>
    <w:rsid w:val="00F55652"/>
    <w:rsid w:val="00F5603D"/>
    <w:rsid w:val="00F57642"/>
    <w:rsid w:val="00F61AF4"/>
    <w:rsid w:val="00F63C51"/>
    <w:rsid w:val="00F665E0"/>
    <w:rsid w:val="00F67E17"/>
    <w:rsid w:val="00F70B32"/>
    <w:rsid w:val="00F70F8D"/>
    <w:rsid w:val="00F7219F"/>
    <w:rsid w:val="00F73A9A"/>
    <w:rsid w:val="00F75DCE"/>
    <w:rsid w:val="00F765F9"/>
    <w:rsid w:val="00F77D4B"/>
    <w:rsid w:val="00F8261E"/>
    <w:rsid w:val="00F83D92"/>
    <w:rsid w:val="00F85E10"/>
    <w:rsid w:val="00F87877"/>
    <w:rsid w:val="00F91313"/>
    <w:rsid w:val="00F91411"/>
    <w:rsid w:val="00F934DE"/>
    <w:rsid w:val="00F9392B"/>
    <w:rsid w:val="00F968F2"/>
    <w:rsid w:val="00FA0E49"/>
    <w:rsid w:val="00FA174B"/>
    <w:rsid w:val="00FA2FB2"/>
    <w:rsid w:val="00FA36AF"/>
    <w:rsid w:val="00FA3B07"/>
    <w:rsid w:val="00FA413B"/>
    <w:rsid w:val="00FA5D3E"/>
    <w:rsid w:val="00FA630F"/>
    <w:rsid w:val="00FB1FD5"/>
    <w:rsid w:val="00FB22CB"/>
    <w:rsid w:val="00FB2D54"/>
    <w:rsid w:val="00FB2F4E"/>
    <w:rsid w:val="00FB456E"/>
    <w:rsid w:val="00FB6DC8"/>
    <w:rsid w:val="00FB7F11"/>
    <w:rsid w:val="00FC0FC2"/>
    <w:rsid w:val="00FC3532"/>
    <w:rsid w:val="00FC46E4"/>
    <w:rsid w:val="00FC474D"/>
    <w:rsid w:val="00FC5CC8"/>
    <w:rsid w:val="00FC622F"/>
    <w:rsid w:val="00FC6678"/>
    <w:rsid w:val="00FC6BDD"/>
    <w:rsid w:val="00FC7CD2"/>
    <w:rsid w:val="00FD00FB"/>
    <w:rsid w:val="00FD01C7"/>
    <w:rsid w:val="00FD0AC5"/>
    <w:rsid w:val="00FD104F"/>
    <w:rsid w:val="00FD19E9"/>
    <w:rsid w:val="00FD232D"/>
    <w:rsid w:val="00FD2501"/>
    <w:rsid w:val="00FD4619"/>
    <w:rsid w:val="00FD5CA1"/>
    <w:rsid w:val="00FD70A3"/>
    <w:rsid w:val="00FD72D7"/>
    <w:rsid w:val="00FE2A32"/>
    <w:rsid w:val="00FE3EE0"/>
    <w:rsid w:val="00FE601F"/>
    <w:rsid w:val="00FF0044"/>
    <w:rsid w:val="00FF00F8"/>
    <w:rsid w:val="00FF1406"/>
    <w:rsid w:val="00FF1A3F"/>
    <w:rsid w:val="00FF6673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699550"/>
  <w15:docId w15:val="{1350A10C-C6AE-4107-B11A-89BAE411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A3B0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528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38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48471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3E5C6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707D4D"/>
    <w:pPr>
      <w:spacing w:before="60" w:after="60"/>
      <w:ind w:left="851" w:hanging="295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rsid w:val="00707D4D"/>
    <w:pPr>
      <w:tabs>
        <w:tab w:val="center" w:pos="4536"/>
        <w:tab w:val="right" w:pos="9072"/>
      </w:tabs>
    </w:pPr>
    <w:rPr>
      <w:szCs w:val="20"/>
    </w:rPr>
  </w:style>
  <w:style w:type="paragraph" w:styleId="Tekstprzypisukocowego">
    <w:name w:val="endnote text"/>
    <w:basedOn w:val="Normalny"/>
    <w:semiHidden/>
    <w:rsid w:val="0021445B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21445B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C46E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46E48"/>
  </w:style>
  <w:style w:type="paragraph" w:styleId="Akapitzlist">
    <w:name w:val="List Paragraph"/>
    <w:basedOn w:val="Normalny"/>
    <w:uiPriority w:val="34"/>
    <w:qFormat/>
    <w:rsid w:val="002908E1"/>
    <w:pPr>
      <w:ind w:left="708"/>
    </w:pPr>
  </w:style>
  <w:style w:type="paragraph" w:styleId="NormalnyWeb">
    <w:name w:val="Normal (Web)"/>
    <w:basedOn w:val="Normalny"/>
    <w:unhideWhenUsed/>
    <w:rsid w:val="00AB342E"/>
    <w:pPr>
      <w:spacing w:before="100" w:beforeAutospacing="1" w:after="100" w:afterAutospacing="1"/>
    </w:pPr>
  </w:style>
  <w:style w:type="character" w:styleId="Hipercze">
    <w:name w:val="Hyperlink"/>
    <w:basedOn w:val="Domylnaczcionkaakapitu"/>
    <w:unhideWhenUsed/>
    <w:rsid w:val="00AC246D"/>
    <w:rPr>
      <w:color w:val="0000FF"/>
      <w:u w:val="single"/>
    </w:rPr>
  </w:style>
  <w:style w:type="table" w:styleId="Tabela-Siatka">
    <w:name w:val="Table Grid"/>
    <w:basedOn w:val="Standardowy"/>
    <w:rsid w:val="009B33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elapozycja">
    <w:name w:val="Tabela pozycja"/>
    <w:basedOn w:val="Normalny"/>
    <w:rsid w:val="00234E33"/>
    <w:rPr>
      <w:rFonts w:ascii="Arial" w:eastAsia="MS Outlook" w:hAnsi="Arial"/>
      <w:sz w:val="22"/>
      <w:szCs w:val="20"/>
    </w:rPr>
  </w:style>
  <w:style w:type="character" w:styleId="Pogrubienie">
    <w:name w:val="Strong"/>
    <w:basedOn w:val="Domylnaczcionkaakapitu"/>
    <w:uiPriority w:val="22"/>
    <w:qFormat/>
    <w:rsid w:val="00234E33"/>
    <w:rPr>
      <w:b/>
      <w:bCs/>
    </w:rPr>
  </w:style>
  <w:style w:type="paragraph" w:styleId="Tekstpodstawowy">
    <w:name w:val="Body Text"/>
    <w:aliases w:val="a2, Znak"/>
    <w:basedOn w:val="Normalny"/>
    <w:link w:val="TekstpodstawowyZnak"/>
    <w:rsid w:val="00234E33"/>
    <w:rPr>
      <w:rFonts w:ascii="Arial" w:hAnsi="Arial"/>
      <w:szCs w:val="20"/>
    </w:rPr>
  </w:style>
  <w:style w:type="character" w:customStyle="1" w:styleId="TekstpodstawowyZnak">
    <w:name w:val="Tekst podstawowy Znak"/>
    <w:aliases w:val="a2 Znak, Znak Znak"/>
    <w:basedOn w:val="Domylnaczcionkaakapitu"/>
    <w:link w:val="Tekstpodstawowy"/>
    <w:rsid w:val="00234E33"/>
    <w:rPr>
      <w:rFonts w:ascii="Arial" w:hAnsi="Arial"/>
      <w:sz w:val="24"/>
    </w:rPr>
  </w:style>
  <w:style w:type="paragraph" w:customStyle="1" w:styleId="rozdzia">
    <w:name w:val="rozdział"/>
    <w:basedOn w:val="Normalny"/>
    <w:autoRedefine/>
    <w:rsid w:val="00234E33"/>
    <w:pPr>
      <w:ind w:left="709" w:hanging="709"/>
      <w:jc w:val="both"/>
    </w:pPr>
    <w:rPr>
      <w:rFonts w:ascii="Verdana" w:hAnsi="Verdana"/>
      <w:bCs/>
      <w:color w:val="000000"/>
      <w:spacing w:val="4"/>
      <w:sz w:val="20"/>
      <w:szCs w:val="20"/>
    </w:rPr>
  </w:style>
  <w:style w:type="paragraph" w:styleId="Zwykytekst">
    <w:name w:val="Plain Text"/>
    <w:basedOn w:val="Normalny"/>
    <w:link w:val="ZwykytekstZnak"/>
    <w:rsid w:val="00EE491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E4911"/>
    <w:rPr>
      <w:rFonts w:ascii="Courier New" w:hAnsi="Courier New"/>
    </w:rPr>
  </w:style>
  <w:style w:type="table" w:customStyle="1" w:styleId="Tabela-Siatka1">
    <w:name w:val="Tabela - Siatka1"/>
    <w:basedOn w:val="Standardowy"/>
    <w:next w:val="Tabela-Siatka"/>
    <w:uiPriority w:val="59"/>
    <w:rsid w:val="004B63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0A00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0036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586A78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E328E"/>
    <w:rPr>
      <w:sz w:val="24"/>
      <w:szCs w:val="24"/>
    </w:rPr>
  </w:style>
  <w:style w:type="paragraph" w:customStyle="1" w:styleId="Style12">
    <w:name w:val="Style12"/>
    <w:basedOn w:val="Normalny"/>
    <w:uiPriority w:val="99"/>
    <w:rsid w:val="005B0CF0"/>
    <w:pPr>
      <w:widowControl w:val="0"/>
      <w:autoSpaceDE w:val="0"/>
      <w:autoSpaceDN w:val="0"/>
      <w:adjustRightInd w:val="0"/>
      <w:spacing w:line="190" w:lineRule="exact"/>
      <w:jc w:val="both"/>
    </w:pPr>
    <w:rPr>
      <w:rFonts w:ascii="Arial" w:hAnsi="Arial"/>
    </w:rPr>
  </w:style>
  <w:style w:type="paragraph" w:customStyle="1" w:styleId="Default">
    <w:name w:val="Default"/>
    <w:rsid w:val="005B0CF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C558D6"/>
    <w:rPr>
      <w:sz w:val="24"/>
    </w:rPr>
  </w:style>
  <w:style w:type="character" w:styleId="UyteHipercze">
    <w:name w:val="FollowedHyperlink"/>
    <w:basedOn w:val="Domylnaczcionkaakapitu"/>
    <w:semiHidden/>
    <w:unhideWhenUsed/>
    <w:rsid w:val="00123461"/>
    <w:rPr>
      <w:color w:val="800080" w:themeColor="followedHyperlink"/>
      <w:u w:val="single"/>
    </w:rPr>
  </w:style>
  <w:style w:type="character" w:customStyle="1" w:styleId="productspecification-data-3jt">
    <w:name w:val="productspecification-data-3jt"/>
    <w:basedOn w:val="Domylnaczcionkaakapitu"/>
    <w:rsid w:val="00191AAA"/>
  </w:style>
  <w:style w:type="character" w:customStyle="1" w:styleId="Nagwek3Znak">
    <w:name w:val="Nagłówek 3 Znak"/>
    <w:basedOn w:val="Domylnaczcionkaakapitu"/>
    <w:link w:val="Nagwek3"/>
    <w:uiPriority w:val="9"/>
    <w:rsid w:val="00484710"/>
    <w:rPr>
      <w:b/>
      <w:bCs/>
      <w:sz w:val="27"/>
      <w:szCs w:val="27"/>
    </w:rPr>
  </w:style>
  <w:style w:type="character" w:customStyle="1" w:styleId="Nagwek1Znak">
    <w:name w:val="Nagłówek 1 Znak"/>
    <w:basedOn w:val="Domylnaczcionkaakapitu"/>
    <w:link w:val="Nagwek1"/>
    <w:rsid w:val="009528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87384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Domylnaczcionkaakapitu"/>
    <w:rsid w:val="00CD10E1"/>
    <w:rPr>
      <w:rFonts w:ascii="OpenSans-Bold" w:hAnsi="OpenSans-Bold" w:hint="default"/>
      <w:b/>
      <w:bCs/>
      <w:i w:val="0"/>
      <w:iCs w:val="0"/>
      <w:color w:val="2C2C2C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01150D"/>
    <w:rPr>
      <w:i/>
      <w:iCs/>
    </w:rPr>
  </w:style>
  <w:style w:type="character" w:customStyle="1" w:styleId="Nagwek5Znak">
    <w:name w:val="Nagłówek 5 Znak"/>
    <w:basedOn w:val="Domylnaczcionkaakapitu"/>
    <w:link w:val="Nagwek5"/>
    <w:semiHidden/>
    <w:rsid w:val="003E5C6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fontstyle21">
    <w:name w:val="fontstyle21"/>
    <w:basedOn w:val="Domylnaczcionkaakapitu"/>
    <w:rsid w:val="00A71EE5"/>
    <w:rPr>
      <w:rFonts w:ascii="NotoSans-Regular" w:hAnsi="NotoSans-Regular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omylnaczcionkaakapitu"/>
    <w:rsid w:val="00A71EE5"/>
    <w:rPr>
      <w:rFonts w:ascii="NotoSans-Regular" w:hAnsi="NotoSans-Regular" w:hint="default"/>
      <w:b w:val="0"/>
      <w:bCs w:val="0"/>
      <w:i w:val="0"/>
      <w:iCs w:val="0"/>
      <w:color w:val="005288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A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4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1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3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79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08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33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7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8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3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1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95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7258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4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8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8828">
          <w:marLeft w:val="24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6405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30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74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37547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405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21145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28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90540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9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25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7316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4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02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41238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3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9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914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5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3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7547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9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4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98261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3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8372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09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0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81318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75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9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5006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82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3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69462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6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36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19295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24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7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  <w:divsChild>
            <w:div w:id="134809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08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0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2E2E2"/>
            <w:right w:val="none" w:sz="0" w:space="0" w:color="auto"/>
          </w:divBdr>
        </w:div>
      </w:divsChild>
    </w:div>
    <w:div w:id="14578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1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2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1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26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702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92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3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43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49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9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1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6313">
          <w:marLeft w:val="21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8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1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3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87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25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3B7FD-D903-4131-BAE1-7E177C0BC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4260</TotalTime>
  <Pages>3</Pages>
  <Words>1008</Words>
  <Characters>6049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7043</CharactersWithSpaces>
  <SharedDoc>false</SharedDoc>
  <HLinks>
    <vt:vector size="12" baseType="variant">
      <vt:variant>
        <vt:i4>3670131</vt:i4>
      </vt:variant>
      <vt:variant>
        <vt:i4>3</vt:i4>
      </vt:variant>
      <vt:variant>
        <vt:i4>0</vt:i4>
      </vt:variant>
      <vt:variant>
        <vt:i4>5</vt:i4>
      </vt:variant>
      <vt:variant>
        <vt:lpwstr>http://www.vobis.pl/leksykon/slowo.aspx?id=2335</vt:lpwstr>
      </vt:variant>
      <vt:variant>
        <vt:lpwstr/>
      </vt:variant>
      <vt:variant>
        <vt:i4>4063345</vt:i4>
      </vt:variant>
      <vt:variant>
        <vt:i4>0</vt:i4>
      </vt:variant>
      <vt:variant>
        <vt:i4>0</vt:i4>
      </vt:variant>
      <vt:variant>
        <vt:i4>5</vt:i4>
      </vt:variant>
      <vt:variant>
        <vt:lpwstr>http://www.vobis.pl/leksykon/slowo.aspx?id=1166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GDDKIA</dc:creator>
  <cp:keywords/>
  <dc:description/>
  <cp:lastModifiedBy>Zarzeczny Tomasz</cp:lastModifiedBy>
  <cp:revision>356</cp:revision>
  <cp:lastPrinted>2021-04-20T11:14:00Z</cp:lastPrinted>
  <dcterms:created xsi:type="dcterms:W3CDTF">2014-08-19T08:37:00Z</dcterms:created>
  <dcterms:modified xsi:type="dcterms:W3CDTF">2026-06-02T08:36:00Z</dcterms:modified>
</cp:coreProperties>
</file>